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88CA8" w14:textId="77777777" w:rsidR="00D82DB5" w:rsidRPr="006A6131" w:rsidRDefault="00D82DB5" w:rsidP="00CD05CC">
      <w:pPr>
        <w:jc w:val="center"/>
        <w:rPr>
          <w:b/>
          <w:bCs/>
          <w:sz w:val="18"/>
          <w:szCs w:val="18"/>
          <w:lang w:val="hu-HU"/>
        </w:rPr>
      </w:pPr>
    </w:p>
    <w:p w14:paraId="731B785D" w14:textId="11340B77" w:rsidR="00B55A28" w:rsidRPr="00747682" w:rsidRDefault="1D35340D" w:rsidP="00CD05CC">
      <w:pPr>
        <w:jc w:val="center"/>
        <w:rPr>
          <w:rFonts w:ascii="Times New Roman" w:hAnsi="Times New Roman" w:cs="Times New Roman"/>
          <w:sz w:val="28"/>
          <w:szCs w:val="32"/>
          <w:lang w:val="hu-HU"/>
        </w:rPr>
      </w:pPr>
      <w:r w:rsidRPr="00747682">
        <w:rPr>
          <w:rFonts w:ascii="Times New Roman" w:hAnsi="Times New Roman" w:cs="Times New Roman"/>
          <w:b/>
          <w:bCs/>
          <w:sz w:val="24"/>
          <w:szCs w:val="24"/>
          <w:lang w:val="hu-HU"/>
        </w:rPr>
        <w:t>EGYÉNI FEJLESZTÉSI TERV</w:t>
      </w:r>
    </w:p>
    <w:p w14:paraId="28EF3460" w14:textId="77777777" w:rsidR="00B55A28" w:rsidRPr="00111A24" w:rsidRDefault="1D35340D" w:rsidP="000E19D6">
      <w:pPr>
        <w:jc w:val="center"/>
        <w:rPr>
          <w:rFonts w:ascii="Times New Roman" w:hAnsi="Times New Roman" w:cs="Times New Roman"/>
          <w:sz w:val="22"/>
          <w:lang w:val="hu-HU"/>
        </w:rPr>
      </w:pPr>
      <w:r w:rsidRPr="00111A24">
        <w:rPr>
          <w:rFonts w:ascii="Times New Roman" w:hAnsi="Times New Roman" w:cs="Times New Roman"/>
          <w:sz w:val="22"/>
          <w:lang w:val="hu-HU"/>
        </w:rPr>
        <w:t>az EFOP Plusz-3.3.3-25 „Roma lányok végzettség nélküli iskolaelhagyásának megelőzése” Felhívás vonatkozásában</w:t>
      </w:r>
    </w:p>
    <w:p w14:paraId="76A1838B" w14:textId="5F28D760" w:rsidR="000E19D6" w:rsidRPr="000E19D6" w:rsidRDefault="000E19D6" w:rsidP="000E19D6">
      <w:pPr>
        <w:pStyle w:val="Listaszerbekezds"/>
        <w:numPr>
          <w:ilvl w:val="0"/>
          <w:numId w:val="11"/>
        </w:numPr>
        <w:rPr>
          <w:rFonts w:ascii="Times New Roman" w:hAnsi="Times New Roman" w:cs="Times New Roman"/>
          <w:b/>
          <w:bCs/>
          <w:sz w:val="24"/>
          <w:szCs w:val="28"/>
          <w:lang w:val="hu-HU"/>
        </w:rPr>
      </w:pPr>
      <w:r w:rsidRPr="000E19D6">
        <w:rPr>
          <w:rFonts w:ascii="Times New Roman" w:hAnsi="Times New Roman" w:cs="Times New Roman"/>
          <w:b/>
          <w:bCs/>
          <w:sz w:val="24"/>
          <w:szCs w:val="28"/>
          <w:lang w:val="hu-HU"/>
        </w:rPr>
        <w:t>Alapadatok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986"/>
        <w:gridCol w:w="4986"/>
      </w:tblGrid>
      <w:tr w:rsidR="00B55A28" w:rsidRPr="00300690" w14:paraId="035FB3D5" w14:textId="77777777" w:rsidTr="1D35340D">
        <w:tc>
          <w:tcPr>
            <w:tcW w:w="4986" w:type="dxa"/>
            <w:vAlign w:val="center"/>
          </w:tcPr>
          <w:p w14:paraId="7FD0410D" w14:textId="77777777" w:rsidR="00B55A28" w:rsidRPr="003B3B24" w:rsidRDefault="007178E6">
            <w:pPr>
              <w:rPr>
                <w:rFonts w:ascii="Times New Roman" w:hAnsi="Times New Roman" w:cs="Times New Roman"/>
                <w:b/>
                <w:bCs/>
                <w:sz w:val="22"/>
                <w:szCs w:val="24"/>
                <w:lang w:val="hu-HU"/>
              </w:rPr>
            </w:pPr>
            <w:r w:rsidRPr="003B3B24"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  <w:t>Projekt azonosítószáma:</w:t>
            </w:r>
          </w:p>
        </w:tc>
        <w:tc>
          <w:tcPr>
            <w:tcW w:w="4986" w:type="dxa"/>
            <w:vAlign w:val="center"/>
          </w:tcPr>
          <w:p w14:paraId="672A6659" w14:textId="77777777" w:rsidR="00B55A28" w:rsidRPr="00300690" w:rsidRDefault="00B55A28">
            <w:pPr>
              <w:rPr>
                <w:rFonts w:ascii="Times New Roman" w:hAnsi="Times New Roman" w:cs="Times New Roman"/>
                <w:sz w:val="22"/>
                <w:szCs w:val="24"/>
                <w:lang w:val="hu-HU"/>
              </w:rPr>
            </w:pPr>
          </w:p>
        </w:tc>
      </w:tr>
      <w:tr w:rsidR="00B55A28" w:rsidRPr="00300690" w14:paraId="47305247" w14:textId="77777777" w:rsidTr="1D35340D">
        <w:tc>
          <w:tcPr>
            <w:tcW w:w="4986" w:type="dxa"/>
            <w:vAlign w:val="center"/>
          </w:tcPr>
          <w:p w14:paraId="30635BAD" w14:textId="77777777" w:rsidR="00B55A28" w:rsidRPr="003B3B24" w:rsidRDefault="007178E6">
            <w:pPr>
              <w:rPr>
                <w:rFonts w:ascii="Times New Roman" w:hAnsi="Times New Roman" w:cs="Times New Roman"/>
                <w:b/>
                <w:bCs/>
                <w:sz w:val="22"/>
                <w:szCs w:val="24"/>
                <w:lang w:val="hu-HU"/>
              </w:rPr>
            </w:pPr>
            <w:r w:rsidRPr="003B3B24"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  <w:t>Kedvezményezett neve:</w:t>
            </w:r>
          </w:p>
        </w:tc>
        <w:tc>
          <w:tcPr>
            <w:tcW w:w="4986" w:type="dxa"/>
            <w:vAlign w:val="center"/>
          </w:tcPr>
          <w:p w14:paraId="0A37501D" w14:textId="77777777" w:rsidR="00B55A28" w:rsidRPr="00300690" w:rsidRDefault="00B55A28">
            <w:pPr>
              <w:rPr>
                <w:rFonts w:ascii="Times New Roman" w:hAnsi="Times New Roman" w:cs="Times New Roman"/>
                <w:sz w:val="22"/>
                <w:szCs w:val="24"/>
                <w:lang w:val="hu-HU"/>
              </w:rPr>
            </w:pPr>
          </w:p>
        </w:tc>
      </w:tr>
      <w:tr w:rsidR="00B55A28" w:rsidRPr="00300690" w14:paraId="6F7E453E" w14:textId="77777777" w:rsidTr="1D35340D">
        <w:tc>
          <w:tcPr>
            <w:tcW w:w="4986" w:type="dxa"/>
            <w:vAlign w:val="center"/>
          </w:tcPr>
          <w:p w14:paraId="03C6DB99" w14:textId="77777777" w:rsidR="00B55A28" w:rsidRPr="003B3B24" w:rsidRDefault="007178E6">
            <w:pPr>
              <w:rPr>
                <w:rFonts w:ascii="Times New Roman" w:hAnsi="Times New Roman" w:cs="Times New Roman"/>
                <w:b/>
                <w:bCs/>
                <w:sz w:val="22"/>
                <w:szCs w:val="24"/>
                <w:lang w:val="hu-HU"/>
              </w:rPr>
            </w:pPr>
            <w:r w:rsidRPr="003B3B24"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  <w:t>Megvalósítási helyszín / település:</w:t>
            </w:r>
          </w:p>
        </w:tc>
        <w:tc>
          <w:tcPr>
            <w:tcW w:w="4986" w:type="dxa"/>
            <w:vAlign w:val="center"/>
          </w:tcPr>
          <w:p w14:paraId="5DAB6C7B" w14:textId="77777777" w:rsidR="00B55A28" w:rsidRPr="00300690" w:rsidRDefault="00B55A28">
            <w:pPr>
              <w:rPr>
                <w:rFonts w:ascii="Times New Roman" w:hAnsi="Times New Roman" w:cs="Times New Roman"/>
                <w:sz w:val="22"/>
                <w:szCs w:val="24"/>
                <w:lang w:val="hu-HU"/>
              </w:rPr>
            </w:pPr>
          </w:p>
        </w:tc>
      </w:tr>
      <w:tr w:rsidR="00B55A28" w:rsidRPr="00300690" w14:paraId="017CF0F9" w14:textId="77777777" w:rsidTr="1D35340D">
        <w:tc>
          <w:tcPr>
            <w:tcW w:w="4986" w:type="dxa"/>
            <w:vAlign w:val="center"/>
          </w:tcPr>
          <w:p w14:paraId="7C87E2A4" w14:textId="77777777" w:rsidR="00B55A28" w:rsidRPr="003B3B24" w:rsidRDefault="007178E6">
            <w:pPr>
              <w:rPr>
                <w:rFonts w:ascii="Times New Roman" w:hAnsi="Times New Roman" w:cs="Times New Roman"/>
                <w:b/>
                <w:bCs/>
                <w:sz w:val="22"/>
                <w:szCs w:val="24"/>
                <w:lang w:val="hu-HU"/>
              </w:rPr>
            </w:pPr>
            <w:r w:rsidRPr="003B3B24"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  <w:t>Bevont roma lány neve:</w:t>
            </w:r>
          </w:p>
        </w:tc>
        <w:tc>
          <w:tcPr>
            <w:tcW w:w="4986" w:type="dxa"/>
            <w:vAlign w:val="center"/>
          </w:tcPr>
          <w:p w14:paraId="02EB378F" w14:textId="77777777" w:rsidR="00B55A28" w:rsidRPr="00300690" w:rsidRDefault="00B55A28">
            <w:pPr>
              <w:rPr>
                <w:rFonts w:ascii="Times New Roman" w:hAnsi="Times New Roman" w:cs="Times New Roman"/>
                <w:sz w:val="22"/>
                <w:szCs w:val="24"/>
                <w:lang w:val="hu-HU"/>
              </w:rPr>
            </w:pPr>
          </w:p>
        </w:tc>
      </w:tr>
      <w:tr w:rsidR="00B55A28" w:rsidRPr="00300690" w14:paraId="0047B322" w14:textId="77777777" w:rsidTr="1D35340D">
        <w:tc>
          <w:tcPr>
            <w:tcW w:w="4986" w:type="dxa"/>
            <w:vAlign w:val="center"/>
          </w:tcPr>
          <w:p w14:paraId="3AEFC8C3" w14:textId="77777777" w:rsidR="00B55A28" w:rsidRPr="003B3B24" w:rsidRDefault="007178E6">
            <w:pPr>
              <w:rPr>
                <w:rFonts w:ascii="Times New Roman" w:hAnsi="Times New Roman" w:cs="Times New Roman"/>
                <w:b/>
                <w:bCs/>
                <w:sz w:val="22"/>
                <w:szCs w:val="24"/>
                <w:lang w:val="hu-HU"/>
              </w:rPr>
            </w:pPr>
            <w:r w:rsidRPr="003B3B24"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  <w:t>Születési dátuma:</w:t>
            </w:r>
          </w:p>
        </w:tc>
        <w:tc>
          <w:tcPr>
            <w:tcW w:w="4986" w:type="dxa"/>
            <w:vAlign w:val="center"/>
          </w:tcPr>
          <w:p w14:paraId="6A05A809" w14:textId="77777777" w:rsidR="00B55A28" w:rsidRPr="00300690" w:rsidRDefault="00B55A28">
            <w:pPr>
              <w:rPr>
                <w:rFonts w:ascii="Times New Roman" w:hAnsi="Times New Roman" w:cs="Times New Roman"/>
                <w:sz w:val="22"/>
                <w:szCs w:val="24"/>
                <w:lang w:val="hu-HU"/>
              </w:rPr>
            </w:pPr>
          </w:p>
        </w:tc>
      </w:tr>
      <w:tr w:rsidR="00B55A28" w:rsidRPr="00300690" w14:paraId="1714573D" w14:textId="77777777" w:rsidTr="1D35340D">
        <w:tc>
          <w:tcPr>
            <w:tcW w:w="4986" w:type="dxa"/>
            <w:vAlign w:val="center"/>
          </w:tcPr>
          <w:p w14:paraId="28612E64" w14:textId="77777777" w:rsidR="00B55A28" w:rsidRPr="003B3B24" w:rsidRDefault="007178E6">
            <w:pPr>
              <w:rPr>
                <w:rFonts w:ascii="Times New Roman" w:hAnsi="Times New Roman" w:cs="Times New Roman"/>
                <w:b/>
                <w:bCs/>
                <w:sz w:val="22"/>
                <w:szCs w:val="24"/>
                <w:lang w:val="hu-HU"/>
              </w:rPr>
            </w:pPr>
            <w:r w:rsidRPr="003B3B24"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  <w:t>Oktatási azonosító száma:</w:t>
            </w:r>
          </w:p>
        </w:tc>
        <w:tc>
          <w:tcPr>
            <w:tcW w:w="4986" w:type="dxa"/>
            <w:vAlign w:val="center"/>
          </w:tcPr>
          <w:p w14:paraId="5A39BBE3" w14:textId="77777777" w:rsidR="00B55A28" w:rsidRPr="00300690" w:rsidRDefault="00B55A28">
            <w:pPr>
              <w:rPr>
                <w:rFonts w:ascii="Times New Roman" w:hAnsi="Times New Roman" w:cs="Times New Roman"/>
                <w:sz w:val="22"/>
                <w:szCs w:val="24"/>
                <w:lang w:val="hu-HU"/>
              </w:rPr>
            </w:pPr>
          </w:p>
        </w:tc>
      </w:tr>
      <w:tr w:rsidR="00B55A28" w:rsidRPr="00300690" w14:paraId="4B5BBC2C" w14:textId="77777777" w:rsidTr="1D35340D">
        <w:tc>
          <w:tcPr>
            <w:tcW w:w="4986" w:type="dxa"/>
            <w:vAlign w:val="center"/>
          </w:tcPr>
          <w:p w14:paraId="15ED2CD6" w14:textId="77777777" w:rsidR="00B55A28" w:rsidRPr="003B3B24" w:rsidRDefault="007178E6">
            <w:pPr>
              <w:rPr>
                <w:rFonts w:ascii="Times New Roman" w:hAnsi="Times New Roman" w:cs="Times New Roman"/>
                <w:b/>
                <w:bCs/>
                <w:sz w:val="22"/>
                <w:szCs w:val="24"/>
                <w:lang w:val="hu-HU"/>
              </w:rPr>
            </w:pPr>
            <w:r w:rsidRPr="003B3B24"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  <w:t>Adóazonosító jele:</w:t>
            </w:r>
          </w:p>
        </w:tc>
        <w:tc>
          <w:tcPr>
            <w:tcW w:w="4986" w:type="dxa"/>
            <w:vAlign w:val="center"/>
          </w:tcPr>
          <w:p w14:paraId="41C8F396" w14:textId="77777777" w:rsidR="00B55A28" w:rsidRPr="00300690" w:rsidRDefault="00B55A28">
            <w:pPr>
              <w:rPr>
                <w:rFonts w:ascii="Times New Roman" w:hAnsi="Times New Roman" w:cs="Times New Roman"/>
                <w:sz w:val="22"/>
                <w:szCs w:val="24"/>
                <w:lang w:val="hu-HU"/>
              </w:rPr>
            </w:pPr>
          </w:p>
        </w:tc>
      </w:tr>
      <w:tr w:rsidR="00B55A28" w:rsidRPr="00300690" w14:paraId="61C3852A" w14:textId="77777777" w:rsidTr="1D35340D">
        <w:tc>
          <w:tcPr>
            <w:tcW w:w="4986" w:type="dxa"/>
            <w:vAlign w:val="center"/>
          </w:tcPr>
          <w:p w14:paraId="1C2112A4" w14:textId="77777777" w:rsidR="00B55A28" w:rsidRPr="003B3B24" w:rsidRDefault="007178E6">
            <w:pPr>
              <w:rPr>
                <w:rFonts w:ascii="Times New Roman" w:hAnsi="Times New Roman" w:cs="Times New Roman"/>
                <w:b/>
                <w:bCs/>
                <w:sz w:val="22"/>
                <w:szCs w:val="24"/>
                <w:lang w:val="hu-HU"/>
              </w:rPr>
            </w:pPr>
            <w:r w:rsidRPr="003B3B24"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  <w:t>Oktatási intézmény / évfolyam:</w:t>
            </w:r>
          </w:p>
        </w:tc>
        <w:tc>
          <w:tcPr>
            <w:tcW w:w="4986" w:type="dxa"/>
            <w:vAlign w:val="center"/>
          </w:tcPr>
          <w:p w14:paraId="72A3D3EC" w14:textId="77777777" w:rsidR="00B55A28" w:rsidRPr="00300690" w:rsidRDefault="00B55A28">
            <w:pPr>
              <w:rPr>
                <w:rFonts w:ascii="Times New Roman" w:hAnsi="Times New Roman" w:cs="Times New Roman"/>
                <w:sz w:val="22"/>
                <w:szCs w:val="24"/>
                <w:lang w:val="hu-HU"/>
              </w:rPr>
            </w:pPr>
          </w:p>
        </w:tc>
      </w:tr>
      <w:tr w:rsidR="00B55A28" w:rsidRPr="00300690" w14:paraId="360A8AB5" w14:textId="77777777" w:rsidTr="1D35340D">
        <w:tc>
          <w:tcPr>
            <w:tcW w:w="4986" w:type="dxa"/>
            <w:vAlign w:val="center"/>
          </w:tcPr>
          <w:p w14:paraId="4242CC72" w14:textId="77777777" w:rsidR="00B55A28" w:rsidRPr="003B3B24" w:rsidRDefault="007178E6">
            <w:pPr>
              <w:rPr>
                <w:rFonts w:ascii="Times New Roman" w:hAnsi="Times New Roman" w:cs="Times New Roman"/>
                <w:b/>
                <w:bCs/>
                <w:sz w:val="22"/>
                <w:szCs w:val="24"/>
                <w:lang w:val="hu-HU"/>
              </w:rPr>
            </w:pPr>
            <w:r w:rsidRPr="003B3B24"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  <w:t>A fejlesztési terv készítésének időpontja:</w:t>
            </w:r>
          </w:p>
        </w:tc>
        <w:tc>
          <w:tcPr>
            <w:tcW w:w="4986" w:type="dxa"/>
            <w:vAlign w:val="center"/>
          </w:tcPr>
          <w:p w14:paraId="0D0B940D" w14:textId="77777777" w:rsidR="00B55A28" w:rsidRPr="00300690" w:rsidRDefault="00B55A28">
            <w:pPr>
              <w:rPr>
                <w:rFonts w:ascii="Times New Roman" w:hAnsi="Times New Roman" w:cs="Times New Roman"/>
                <w:sz w:val="22"/>
                <w:szCs w:val="24"/>
                <w:lang w:val="hu-HU"/>
              </w:rPr>
            </w:pPr>
          </w:p>
        </w:tc>
      </w:tr>
      <w:tr w:rsidR="00B55A28" w:rsidRPr="00300690" w14:paraId="7D1AA59C" w14:textId="77777777" w:rsidTr="1D35340D">
        <w:tc>
          <w:tcPr>
            <w:tcW w:w="4986" w:type="dxa"/>
            <w:vAlign w:val="center"/>
          </w:tcPr>
          <w:p w14:paraId="12EBC33C" w14:textId="77777777" w:rsidR="00B55A28" w:rsidRPr="003B3B24" w:rsidRDefault="007178E6">
            <w:pPr>
              <w:rPr>
                <w:rFonts w:ascii="Times New Roman" w:hAnsi="Times New Roman" w:cs="Times New Roman"/>
                <w:b/>
                <w:bCs/>
                <w:sz w:val="22"/>
                <w:szCs w:val="24"/>
                <w:lang w:val="hu-HU"/>
              </w:rPr>
            </w:pPr>
            <w:r w:rsidRPr="003B3B24"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  <w:t>Mentor / a fejlesztési tervet készítő szakember neve:</w:t>
            </w:r>
          </w:p>
        </w:tc>
        <w:tc>
          <w:tcPr>
            <w:tcW w:w="4986" w:type="dxa"/>
            <w:vAlign w:val="center"/>
          </w:tcPr>
          <w:p w14:paraId="0E27B00A" w14:textId="77777777" w:rsidR="00B55A28" w:rsidRPr="00300690" w:rsidRDefault="00B55A28">
            <w:pPr>
              <w:rPr>
                <w:rFonts w:ascii="Times New Roman" w:hAnsi="Times New Roman" w:cs="Times New Roman"/>
                <w:sz w:val="22"/>
                <w:szCs w:val="24"/>
                <w:lang w:val="hu-HU"/>
              </w:rPr>
            </w:pPr>
          </w:p>
        </w:tc>
      </w:tr>
    </w:tbl>
    <w:p w14:paraId="60061E4C" w14:textId="77777777" w:rsidR="00B55A28" w:rsidRPr="006A6131" w:rsidRDefault="00B55A28" w:rsidP="1D35340D">
      <w:pPr>
        <w:rPr>
          <w:lang w:val="hu-HU"/>
        </w:rPr>
      </w:pPr>
    </w:p>
    <w:p w14:paraId="6EAFFC65" w14:textId="28112993" w:rsidR="00B55A28" w:rsidRPr="000E19D6" w:rsidRDefault="1D35340D" w:rsidP="000E19D6">
      <w:pPr>
        <w:pStyle w:val="Listaszerbekezds"/>
        <w:numPr>
          <w:ilvl w:val="0"/>
          <w:numId w:val="11"/>
        </w:numPr>
        <w:rPr>
          <w:rFonts w:ascii="Times New Roman" w:hAnsi="Times New Roman" w:cs="Times New Roman"/>
          <w:b/>
          <w:bCs/>
          <w:sz w:val="22"/>
          <w:szCs w:val="24"/>
          <w:lang w:val="hu-HU"/>
        </w:rPr>
      </w:pPr>
      <w:r w:rsidRPr="000E19D6">
        <w:rPr>
          <w:rFonts w:ascii="Times New Roman" w:hAnsi="Times New Roman" w:cs="Times New Roman"/>
          <w:b/>
          <w:bCs/>
          <w:sz w:val="24"/>
          <w:szCs w:val="24"/>
          <w:lang w:val="hu-HU"/>
        </w:rPr>
        <w:t>Kiinduló állapot és egyéni fejlesztési szükségletek</w:t>
      </w:r>
    </w:p>
    <w:p w14:paraId="121A6730" w14:textId="77777777" w:rsidR="00B55A28" w:rsidRPr="000E19D6" w:rsidRDefault="1D35340D" w:rsidP="1D35340D">
      <w:pPr>
        <w:rPr>
          <w:rFonts w:ascii="Times New Roman" w:hAnsi="Times New Roman" w:cs="Times New Roman"/>
          <w:sz w:val="24"/>
          <w:szCs w:val="28"/>
          <w:lang w:val="hu-HU"/>
        </w:rPr>
      </w:pPr>
      <w:r w:rsidRPr="000E19D6">
        <w:rPr>
          <w:rFonts w:ascii="Times New Roman" w:hAnsi="Times New Roman" w:cs="Times New Roman"/>
          <w:sz w:val="22"/>
          <w:lang w:val="hu-HU"/>
        </w:rPr>
        <w:t>A bevont roma lány kiinduló helyzetének rövid összefoglalása az egyéni fejlesztési célok meghatározásához. A rögzítés a mentorálás megtervezését szolgálja; nem helyettesíti a projektbe történő bevonást megelőző előzetes igényfelmérést és kiválasztást.</w:t>
      </w:r>
    </w:p>
    <w:tbl>
      <w:tblPr>
        <w:tblStyle w:val="Tblzategyszer1"/>
        <w:tblW w:w="0" w:type="auto"/>
        <w:tblLook w:val="04A0" w:firstRow="1" w:lastRow="0" w:firstColumn="1" w:lastColumn="0" w:noHBand="0" w:noVBand="1"/>
      </w:tblPr>
      <w:tblGrid>
        <w:gridCol w:w="4986"/>
        <w:gridCol w:w="4986"/>
      </w:tblGrid>
      <w:tr w:rsidR="000E19D6" w:rsidRPr="00E67557" w14:paraId="725FC297" w14:textId="77777777" w:rsidTr="00CA64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6" w:type="dxa"/>
          </w:tcPr>
          <w:p w14:paraId="569010C1" w14:textId="57F15FD9" w:rsidR="000E19D6" w:rsidRPr="00E67557" w:rsidRDefault="000E19D6" w:rsidP="00E67557">
            <w:pPr>
              <w:jc w:val="center"/>
              <w:rPr>
                <w:rFonts w:ascii="Times New Roman" w:hAnsi="Times New Roman" w:cs="Times New Roman"/>
                <w:sz w:val="22"/>
                <w:lang w:val="hu-HU"/>
              </w:rPr>
            </w:pPr>
            <w:r w:rsidRPr="00E67557">
              <w:rPr>
                <w:rFonts w:ascii="Times New Roman" w:hAnsi="Times New Roman" w:cs="Times New Roman"/>
                <w:sz w:val="22"/>
                <w:lang w:val="hu-HU"/>
              </w:rPr>
              <w:t>Helyzet</w:t>
            </w:r>
          </w:p>
        </w:tc>
        <w:tc>
          <w:tcPr>
            <w:tcW w:w="4986" w:type="dxa"/>
          </w:tcPr>
          <w:p w14:paraId="6FDFA8E8" w14:textId="7CCC7422" w:rsidR="000E19D6" w:rsidRPr="00E67557" w:rsidRDefault="00CA6441" w:rsidP="00E6755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lang w:val="hu-HU"/>
              </w:rPr>
            </w:pPr>
            <w:r w:rsidRPr="00E67557">
              <w:rPr>
                <w:rFonts w:ascii="Times New Roman" w:hAnsi="Times New Roman" w:cs="Times New Roman"/>
                <w:sz w:val="22"/>
                <w:lang w:val="hu-HU"/>
              </w:rPr>
              <w:t>Leírás</w:t>
            </w:r>
          </w:p>
        </w:tc>
      </w:tr>
      <w:tr w:rsidR="00B55A28" w:rsidRPr="000E19D6" w14:paraId="1DFB97D7" w14:textId="77777777" w:rsidTr="00CA64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6" w:type="dxa"/>
          </w:tcPr>
          <w:p w14:paraId="4813CACC" w14:textId="77777777" w:rsidR="00B55A28" w:rsidRPr="000E19D6" w:rsidRDefault="204E72B3" w:rsidP="000E19D6">
            <w:pPr>
              <w:rPr>
                <w:rFonts w:ascii="Times New Roman" w:hAnsi="Times New Roman" w:cs="Times New Roman"/>
                <w:szCs w:val="20"/>
                <w:lang w:val="hu-HU"/>
              </w:rPr>
            </w:pPr>
            <w:r w:rsidRPr="000E19D6">
              <w:rPr>
                <w:rFonts w:ascii="Times New Roman" w:hAnsi="Times New Roman" w:cs="Times New Roman"/>
                <w:szCs w:val="20"/>
                <w:lang w:val="hu-HU"/>
              </w:rPr>
              <w:t>Iskolai helyzet, tanulmányi előrehaladás és meglévő erősségek:</w:t>
            </w:r>
          </w:p>
        </w:tc>
        <w:tc>
          <w:tcPr>
            <w:tcW w:w="4986" w:type="dxa"/>
          </w:tcPr>
          <w:p w14:paraId="44EAFD9C" w14:textId="04BAFA90" w:rsidR="00B55A28" w:rsidRPr="000E19D6" w:rsidRDefault="007178E6" w:rsidP="000E19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0"/>
                <w:lang w:val="hu-HU"/>
              </w:rPr>
            </w:pPr>
            <w:r w:rsidRPr="000E19D6">
              <w:rPr>
                <w:rFonts w:ascii="Times New Roman" w:hAnsi="Times New Roman" w:cs="Times New Roman"/>
                <w:szCs w:val="20"/>
                <w:lang w:val="hu-HU"/>
              </w:rPr>
              <w:br/>
            </w:r>
          </w:p>
        </w:tc>
      </w:tr>
      <w:tr w:rsidR="00B55A28" w:rsidRPr="000E19D6" w14:paraId="21A483F2" w14:textId="77777777" w:rsidTr="00CA64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6" w:type="dxa"/>
          </w:tcPr>
          <w:p w14:paraId="222CFE15" w14:textId="77777777" w:rsidR="00B55A28" w:rsidRPr="000E19D6" w:rsidRDefault="007178E6" w:rsidP="000E19D6">
            <w:pPr>
              <w:rPr>
                <w:rFonts w:ascii="Times New Roman" w:hAnsi="Times New Roman" w:cs="Times New Roman"/>
                <w:szCs w:val="20"/>
                <w:lang w:val="hu-HU"/>
              </w:rPr>
            </w:pPr>
            <w:r w:rsidRPr="000E19D6">
              <w:rPr>
                <w:rFonts w:ascii="Times New Roman" w:hAnsi="Times New Roman" w:cs="Times New Roman"/>
                <w:szCs w:val="20"/>
                <w:lang w:val="hu-HU"/>
              </w:rPr>
              <w:t>Hiányzás / lemorzsolódási kockázat és azt befolyásoló tényezők:</w:t>
            </w:r>
          </w:p>
        </w:tc>
        <w:tc>
          <w:tcPr>
            <w:tcW w:w="4986" w:type="dxa"/>
          </w:tcPr>
          <w:p w14:paraId="4B94D5A5" w14:textId="59D2BD74" w:rsidR="00B55A28" w:rsidRPr="000E19D6" w:rsidRDefault="007178E6" w:rsidP="000E19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0"/>
                <w:lang w:val="hu-HU"/>
              </w:rPr>
            </w:pPr>
            <w:r w:rsidRPr="000E19D6">
              <w:rPr>
                <w:rFonts w:ascii="Times New Roman" w:hAnsi="Times New Roman" w:cs="Times New Roman"/>
                <w:szCs w:val="20"/>
                <w:lang w:val="hu-HU"/>
              </w:rPr>
              <w:br/>
            </w:r>
          </w:p>
        </w:tc>
      </w:tr>
      <w:tr w:rsidR="00B55A28" w:rsidRPr="000E19D6" w14:paraId="59B37D80" w14:textId="77777777" w:rsidTr="00CA64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6" w:type="dxa"/>
          </w:tcPr>
          <w:p w14:paraId="40C356B9" w14:textId="77777777" w:rsidR="00B55A28" w:rsidRPr="000E19D6" w:rsidRDefault="007178E6" w:rsidP="000E19D6">
            <w:pPr>
              <w:rPr>
                <w:rFonts w:ascii="Times New Roman" w:hAnsi="Times New Roman" w:cs="Times New Roman"/>
                <w:szCs w:val="20"/>
                <w:lang w:val="hu-HU"/>
              </w:rPr>
            </w:pPr>
            <w:r w:rsidRPr="000E19D6">
              <w:rPr>
                <w:rFonts w:ascii="Times New Roman" w:hAnsi="Times New Roman" w:cs="Times New Roman"/>
                <w:szCs w:val="20"/>
                <w:lang w:val="hu-HU"/>
              </w:rPr>
              <w:t>Tanulási nehézségek, tanulási szokások és fejlesztendő területek:</w:t>
            </w:r>
          </w:p>
        </w:tc>
        <w:tc>
          <w:tcPr>
            <w:tcW w:w="4986" w:type="dxa"/>
          </w:tcPr>
          <w:p w14:paraId="3DEEC669" w14:textId="551BC575" w:rsidR="00B55A28" w:rsidRPr="000E19D6" w:rsidRDefault="007178E6" w:rsidP="000E19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0"/>
                <w:lang w:val="hu-HU"/>
              </w:rPr>
            </w:pPr>
            <w:r w:rsidRPr="000E19D6">
              <w:rPr>
                <w:rFonts w:ascii="Times New Roman" w:hAnsi="Times New Roman" w:cs="Times New Roman"/>
                <w:szCs w:val="20"/>
                <w:lang w:val="hu-HU"/>
              </w:rPr>
              <w:br/>
            </w:r>
          </w:p>
        </w:tc>
      </w:tr>
      <w:tr w:rsidR="00B55A28" w:rsidRPr="000E19D6" w14:paraId="162D829A" w14:textId="77777777" w:rsidTr="00CA64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6" w:type="dxa"/>
          </w:tcPr>
          <w:p w14:paraId="6188DBA2" w14:textId="77777777" w:rsidR="00B55A28" w:rsidRPr="000E19D6" w:rsidRDefault="007178E6" w:rsidP="000E19D6">
            <w:pPr>
              <w:rPr>
                <w:rFonts w:ascii="Times New Roman" w:hAnsi="Times New Roman" w:cs="Times New Roman"/>
                <w:szCs w:val="20"/>
                <w:lang w:val="hu-HU"/>
              </w:rPr>
            </w:pPr>
            <w:r w:rsidRPr="000E19D6">
              <w:rPr>
                <w:rFonts w:ascii="Times New Roman" w:hAnsi="Times New Roman" w:cs="Times New Roman"/>
                <w:szCs w:val="20"/>
                <w:lang w:val="hu-HU"/>
              </w:rPr>
              <w:t>Továbbtanulási / pályaorientációs elképzelések:</w:t>
            </w:r>
          </w:p>
        </w:tc>
        <w:tc>
          <w:tcPr>
            <w:tcW w:w="4986" w:type="dxa"/>
          </w:tcPr>
          <w:p w14:paraId="3656B9AB" w14:textId="142B1D9D" w:rsidR="00B55A28" w:rsidRPr="000E19D6" w:rsidRDefault="007178E6" w:rsidP="000E19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0"/>
                <w:lang w:val="hu-HU"/>
              </w:rPr>
            </w:pPr>
            <w:r w:rsidRPr="000E19D6">
              <w:rPr>
                <w:rFonts w:ascii="Times New Roman" w:hAnsi="Times New Roman" w:cs="Times New Roman"/>
                <w:szCs w:val="20"/>
                <w:lang w:val="hu-HU"/>
              </w:rPr>
              <w:br/>
            </w:r>
          </w:p>
        </w:tc>
      </w:tr>
      <w:tr w:rsidR="00B55A28" w:rsidRPr="000E19D6" w14:paraId="5EAFB493" w14:textId="77777777" w:rsidTr="00CA64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6" w:type="dxa"/>
          </w:tcPr>
          <w:p w14:paraId="0EB6D36C" w14:textId="77777777" w:rsidR="00B55A28" w:rsidRPr="000E19D6" w:rsidRDefault="007178E6" w:rsidP="000E19D6">
            <w:pPr>
              <w:rPr>
                <w:rFonts w:ascii="Times New Roman" w:hAnsi="Times New Roman" w:cs="Times New Roman"/>
                <w:szCs w:val="20"/>
                <w:lang w:val="hu-HU"/>
              </w:rPr>
            </w:pPr>
            <w:r w:rsidRPr="000E19D6">
              <w:rPr>
                <w:rFonts w:ascii="Times New Roman" w:hAnsi="Times New Roman" w:cs="Times New Roman"/>
                <w:szCs w:val="20"/>
                <w:lang w:val="hu-HU"/>
              </w:rPr>
              <w:t>Motiváció, önismeret, önbizalom és személyes erőforrások:</w:t>
            </w:r>
          </w:p>
        </w:tc>
        <w:tc>
          <w:tcPr>
            <w:tcW w:w="4986" w:type="dxa"/>
          </w:tcPr>
          <w:p w14:paraId="45FB0818" w14:textId="257306E7" w:rsidR="00B55A28" w:rsidRPr="000E19D6" w:rsidRDefault="007178E6" w:rsidP="000E19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0"/>
                <w:lang w:val="hu-HU"/>
              </w:rPr>
            </w:pPr>
            <w:r w:rsidRPr="000E19D6">
              <w:rPr>
                <w:rFonts w:ascii="Times New Roman" w:hAnsi="Times New Roman" w:cs="Times New Roman"/>
                <w:szCs w:val="20"/>
                <w:lang w:val="hu-HU"/>
              </w:rPr>
              <w:br/>
            </w:r>
          </w:p>
        </w:tc>
      </w:tr>
      <w:tr w:rsidR="00B55A28" w:rsidRPr="000E19D6" w14:paraId="0D15DEE5" w14:textId="77777777" w:rsidTr="00CA64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6" w:type="dxa"/>
          </w:tcPr>
          <w:p w14:paraId="571E21A6" w14:textId="77777777" w:rsidR="00B55A28" w:rsidRPr="000E19D6" w:rsidRDefault="007178E6" w:rsidP="000E19D6">
            <w:pPr>
              <w:rPr>
                <w:rFonts w:ascii="Times New Roman" w:hAnsi="Times New Roman" w:cs="Times New Roman"/>
                <w:szCs w:val="20"/>
                <w:lang w:val="hu-HU"/>
              </w:rPr>
            </w:pPr>
            <w:r w:rsidRPr="000E19D6">
              <w:rPr>
                <w:rFonts w:ascii="Times New Roman" w:hAnsi="Times New Roman" w:cs="Times New Roman"/>
                <w:szCs w:val="20"/>
                <w:lang w:val="hu-HU"/>
              </w:rPr>
              <w:t>Családi / támogató háttér és a mentorálást befolyásoló körülmények:</w:t>
            </w:r>
          </w:p>
        </w:tc>
        <w:tc>
          <w:tcPr>
            <w:tcW w:w="4986" w:type="dxa"/>
          </w:tcPr>
          <w:p w14:paraId="049F31CB" w14:textId="48DC86E3" w:rsidR="00B55A28" w:rsidRPr="000E19D6" w:rsidRDefault="007178E6" w:rsidP="000E19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0"/>
                <w:lang w:val="hu-HU"/>
              </w:rPr>
            </w:pPr>
            <w:r w:rsidRPr="000E19D6">
              <w:rPr>
                <w:rFonts w:ascii="Times New Roman" w:hAnsi="Times New Roman" w:cs="Times New Roman"/>
                <w:szCs w:val="20"/>
                <w:lang w:val="hu-HU"/>
              </w:rPr>
              <w:br/>
            </w:r>
          </w:p>
        </w:tc>
      </w:tr>
      <w:tr w:rsidR="00B55A28" w:rsidRPr="000E19D6" w14:paraId="4B534FB3" w14:textId="77777777" w:rsidTr="00CA64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6" w:type="dxa"/>
          </w:tcPr>
          <w:p w14:paraId="10F41FCD" w14:textId="77777777" w:rsidR="00B55A28" w:rsidRPr="000E19D6" w:rsidRDefault="007178E6" w:rsidP="000E19D6">
            <w:pPr>
              <w:rPr>
                <w:rFonts w:ascii="Times New Roman" w:hAnsi="Times New Roman" w:cs="Times New Roman"/>
                <w:szCs w:val="20"/>
                <w:lang w:val="hu-HU"/>
              </w:rPr>
            </w:pPr>
            <w:r w:rsidRPr="000E19D6">
              <w:rPr>
                <w:rFonts w:ascii="Times New Roman" w:hAnsi="Times New Roman" w:cs="Times New Roman"/>
                <w:szCs w:val="20"/>
                <w:lang w:val="hu-HU"/>
              </w:rPr>
              <w:t>Iskolai és kortárs kapcsolatok:</w:t>
            </w:r>
          </w:p>
        </w:tc>
        <w:tc>
          <w:tcPr>
            <w:tcW w:w="4986" w:type="dxa"/>
          </w:tcPr>
          <w:p w14:paraId="53128261" w14:textId="4F2F8A6E" w:rsidR="00B55A28" w:rsidRPr="000E19D6" w:rsidRDefault="007178E6" w:rsidP="000E19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0"/>
                <w:lang w:val="hu-HU"/>
              </w:rPr>
            </w:pPr>
            <w:r w:rsidRPr="000E19D6">
              <w:rPr>
                <w:rFonts w:ascii="Times New Roman" w:hAnsi="Times New Roman" w:cs="Times New Roman"/>
                <w:szCs w:val="20"/>
                <w:lang w:val="hu-HU"/>
              </w:rPr>
              <w:br/>
            </w:r>
          </w:p>
        </w:tc>
      </w:tr>
      <w:tr w:rsidR="00B55A28" w:rsidRPr="000E19D6" w14:paraId="23B9E32E" w14:textId="77777777" w:rsidTr="00CA64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6" w:type="dxa"/>
          </w:tcPr>
          <w:p w14:paraId="610BF029" w14:textId="77777777" w:rsidR="00B55A28" w:rsidRPr="000E19D6" w:rsidRDefault="007178E6" w:rsidP="000E19D6">
            <w:pPr>
              <w:rPr>
                <w:rFonts w:ascii="Times New Roman" w:hAnsi="Times New Roman" w:cs="Times New Roman"/>
                <w:szCs w:val="20"/>
                <w:lang w:val="hu-HU"/>
              </w:rPr>
            </w:pPr>
            <w:r w:rsidRPr="000E19D6">
              <w:rPr>
                <w:rFonts w:ascii="Times New Roman" w:hAnsi="Times New Roman" w:cs="Times New Roman"/>
                <w:szCs w:val="20"/>
                <w:lang w:val="hu-HU"/>
              </w:rPr>
              <w:t>Azonosított egyéni fejlesztési szükségletek:</w:t>
            </w:r>
          </w:p>
        </w:tc>
        <w:tc>
          <w:tcPr>
            <w:tcW w:w="4986" w:type="dxa"/>
          </w:tcPr>
          <w:p w14:paraId="62486C05" w14:textId="6DDE813D" w:rsidR="00B55A28" w:rsidRPr="000E19D6" w:rsidRDefault="007178E6" w:rsidP="000E19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0"/>
                <w:lang w:val="hu-HU"/>
              </w:rPr>
            </w:pPr>
            <w:r w:rsidRPr="000E19D6">
              <w:rPr>
                <w:rFonts w:ascii="Times New Roman" w:hAnsi="Times New Roman" w:cs="Times New Roman"/>
                <w:szCs w:val="20"/>
                <w:lang w:val="hu-HU"/>
              </w:rPr>
              <w:br/>
            </w:r>
          </w:p>
        </w:tc>
      </w:tr>
    </w:tbl>
    <w:p w14:paraId="0FA6AA44" w14:textId="3C9BF420" w:rsidR="000E19D6" w:rsidRDefault="000E19D6" w:rsidP="1D35340D">
      <w:pPr>
        <w:rPr>
          <w:lang w:val="hu-HU"/>
        </w:rPr>
      </w:pPr>
    </w:p>
    <w:p w14:paraId="45F1506F" w14:textId="77777777" w:rsidR="000E19D6" w:rsidRDefault="000E19D6">
      <w:pPr>
        <w:rPr>
          <w:lang w:val="hu-HU"/>
        </w:rPr>
      </w:pPr>
      <w:r>
        <w:rPr>
          <w:lang w:val="hu-HU"/>
        </w:rPr>
        <w:br w:type="page"/>
      </w:r>
    </w:p>
    <w:p w14:paraId="2BE6496F" w14:textId="77777777" w:rsidR="00172712" w:rsidRPr="006A6131" w:rsidRDefault="00172712" w:rsidP="1D35340D">
      <w:pPr>
        <w:rPr>
          <w:lang w:val="hu-HU"/>
        </w:rPr>
      </w:pPr>
    </w:p>
    <w:p w14:paraId="392CACC8" w14:textId="476A314D" w:rsidR="00B55A28" w:rsidRPr="00D33B81" w:rsidRDefault="1D35340D" w:rsidP="00D33B81">
      <w:pPr>
        <w:pStyle w:val="Listaszerbekezds"/>
        <w:numPr>
          <w:ilvl w:val="0"/>
          <w:numId w:val="11"/>
        </w:numPr>
        <w:rPr>
          <w:rFonts w:ascii="Times New Roman" w:hAnsi="Times New Roman" w:cs="Times New Roman"/>
          <w:b/>
          <w:bCs/>
          <w:lang w:val="hu-HU"/>
        </w:rPr>
      </w:pPr>
      <w:r w:rsidRPr="00D33B81">
        <w:rPr>
          <w:rFonts w:ascii="Times New Roman" w:hAnsi="Times New Roman" w:cs="Times New Roman"/>
          <w:b/>
          <w:bCs/>
          <w:sz w:val="22"/>
          <w:lang w:val="hu-HU"/>
        </w:rPr>
        <w:t>Egyéni fejlesztési célok</w:t>
      </w:r>
      <w:r w:rsidR="00C52C07">
        <w:rPr>
          <w:rFonts w:ascii="Times New Roman" w:hAnsi="Times New Roman" w:cs="Times New Roman"/>
          <w:b/>
          <w:bCs/>
          <w:sz w:val="22"/>
          <w:lang w:val="hu-HU"/>
        </w:rPr>
        <w:t>*</w:t>
      </w:r>
    </w:p>
    <w:tbl>
      <w:tblPr>
        <w:tblStyle w:val="Tblzategyszer1"/>
        <w:tblW w:w="0" w:type="auto"/>
        <w:tblLook w:val="04A0" w:firstRow="1" w:lastRow="0" w:firstColumn="1" w:lastColumn="0" w:noHBand="0" w:noVBand="1"/>
      </w:tblPr>
      <w:tblGrid>
        <w:gridCol w:w="2493"/>
        <w:gridCol w:w="2493"/>
        <w:gridCol w:w="2493"/>
        <w:gridCol w:w="2493"/>
      </w:tblGrid>
      <w:tr w:rsidR="00B55A28" w:rsidRPr="000E19D6" w14:paraId="6A1CD6E1" w14:textId="77777777" w:rsidTr="00F122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3" w:type="dxa"/>
          </w:tcPr>
          <w:p w14:paraId="5DD23130" w14:textId="77777777" w:rsidR="00B55A28" w:rsidRPr="000E19D6" w:rsidRDefault="007178E6" w:rsidP="00F1227F">
            <w:pPr>
              <w:jc w:val="center"/>
              <w:rPr>
                <w:rFonts w:ascii="Times New Roman" w:hAnsi="Times New Roman" w:cs="Times New Roman"/>
                <w:szCs w:val="24"/>
                <w:lang w:val="hu-HU"/>
              </w:rPr>
            </w:pPr>
            <w:r w:rsidRPr="000E19D6">
              <w:rPr>
                <w:rFonts w:ascii="Times New Roman" w:hAnsi="Times New Roman" w:cs="Times New Roman"/>
                <w:szCs w:val="24"/>
                <w:lang w:val="hu-HU"/>
              </w:rPr>
              <w:t>Fejlesztési terület</w:t>
            </w:r>
          </w:p>
        </w:tc>
        <w:tc>
          <w:tcPr>
            <w:tcW w:w="2493" w:type="dxa"/>
          </w:tcPr>
          <w:p w14:paraId="1772BF16" w14:textId="77777777" w:rsidR="00B55A28" w:rsidRPr="000E19D6" w:rsidRDefault="007178E6" w:rsidP="00F122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val="hu-HU"/>
              </w:rPr>
            </w:pPr>
            <w:r w:rsidRPr="000E19D6">
              <w:rPr>
                <w:rFonts w:ascii="Times New Roman" w:hAnsi="Times New Roman" w:cs="Times New Roman"/>
                <w:szCs w:val="24"/>
                <w:lang w:val="hu-HU"/>
              </w:rPr>
              <w:t>Egyéni cél</w:t>
            </w:r>
          </w:p>
        </w:tc>
        <w:tc>
          <w:tcPr>
            <w:tcW w:w="2493" w:type="dxa"/>
          </w:tcPr>
          <w:p w14:paraId="2363AA9A" w14:textId="77777777" w:rsidR="00B55A28" w:rsidRPr="000E19D6" w:rsidRDefault="007178E6" w:rsidP="00F122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val="hu-HU"/>
              </w:rPr>
            </w:pPr>
            <w:r w:rsidRPr="000E19D6">
              <w:rPr>
                <w:rFonts w:ascii="Times New Roman" w:hAnsi="Times New Roman" w:cs="Times New Roman"/>
                <w:szCs w:val="24"/>
                <w:lang w:val="hu-HU"/>
              </w:rPr>
              <w:t>Tervezett eredmény</w:t>
            </w:r>
          </w:p>
        </w:tc>
        <w:tc>
          <w:tcPr>
            <w:tcW w:w="2493" w:type="dxa"/>
          </w:tcPr>
          <w:p w14:paraId="035A39FA" w14:textId="77777777" w:rsidR="00B55A28" w:rsidRPr="000E19D6" w:rsidRDefault="007178E6" w:rsidP="00F122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val="hu-HU"/>
              </w:rPr>
            </w:pPr>
            <w:r w:rsidRPr="000E19D6">
              <w:rPr>
                <w:rFonts w:ascii="Times New Roman" w:hAnsi="Times New Roman" w:cs="Times New Roman"/>
                <w:szCs w:val="24"/>
                <w:lang w:val="hu-HU"/>
              </w:rPr>
              <w:t>Tervezett időtáv</w:t>
            </w:r>
          </w:p>
        </w:tc>
      </w:tr>
      <w:tr w:rsidR="00B55A28" w:rsidRPr="000E19D6" w14:paraId="13DB6B76" w14:textId="77777777" w:rsidTr="00F122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3" w:type="dxa"/>
          </w:tcPr>
          <w:p w14:paraId="3EA5BA77" w14:textId="77777777" w:rsidR="00B55A28" w:rsidRPr="000E19D6" w:rsidRDefault="007178E6">
            <w:pPr>
              <w:rPr>
                <w:rFonts w:ascii="Times New Roman" w:hAnsi="Times New Roman" w:cs="Times New Roman"/>
                <w:szCs w:val="24"/>
                <w:lang w:val="hu-HU"/>
              </w:rPr>
            </w:pPr>
            <w:r w:rsidRPr="000E19D6">
              <w:rPr>
                <w:rFonts w:ascii="Times New Roman" w:hAnsi="Times New Roman" w:cs="Times New Roman"/>
                <w:szCs w:val="24"/>
                <w:lang w:val="hu-HU"/>
              </w:rPr>
              <w:t>Tanulmányi eredmény javítása / szinten tartása</w:t>
            </w:r>
          </w:p>
        </w:tc>
        <w:tc>
          <w:tcPr>
            <w:tcW w:w="2493" w:type="dxa"/>
          </w:tcPr>
          <w:p w14:paraId="4B99056E" w14:textId="77777777" w:rsidR="00B55A28" w:rsidRPr="000E19D6" w:rsidRDefault="00B55A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val="hu-HU"/>
              </w:rPr>
            </w:pPr>
          </w:p>
        </w:tc>
        <w:tc>
          <w:tcPr>
            <w:tcW w:w="2493" w:type="dxa"/>
          </w:tcPr>
          <w:p w14:paraId="1299C43A" w14:textId="77777777" w:rsidR="00B55A28" w:rsidRPr="000E19D6" w:rsidRDefault="00B55A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val="hu-HU"/>
              </w:rPr>
            </w:pPr>
          </w:p>
        </w:tc>
        <w:tc>
          <w:tcPr>
            <w:tcW w:w="2493" w:type="dxa"/>
          </w:tcPr>
          <w:p w14:paraId="4DDBEF00" w14:textId="77777777" w:rsidR="00B55A28" w:rsidRPr="000E19D6" w:rsidRDefault="00B55A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val="hu-HU"/>
              </w:rPr>
            </w:pPr>
          </w:p>
        </w:tc>
      </w:tr>
      <w:tr w:rsidR="00B55A28" w:rsidRPr="000E19D6" w14:paraId="1C634AFA" w14:textId="77777777" w:rsidTr="00F122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3" w:type="dxa"/>
          </w:tcPr>
          <w:p w14:paraId="25A0F82D" w14:textId="77777777" w:rsidR="00B55A28" w:rsidRPr="000E19D6" w:rsidRDefault="007178E6">
            <w:pPr>
              <w:rPr>
                <w:rFonts w:ascii="Times New Roman" w:hAnsi="Times New Roman" w:cs="Times New Roman"/>
                <w:szCs w:val="24"/>
                <w:lang w:val="hu-HU"/>
              </w:rPr>
            </w:pPr>
            <w:r w:rsidRPr="000E19D6">
              <w:rPr>
                <w:rFonts w:ascii="Times New Roman" w:hAnsi="Times New Roman" w:cs="Times New Roman"/>
                <w:szCs w:val="24"/>
                <w:lang w:val="hu-HU"/>
              </w:rPr>
              <w:t>Érettségit adó képzésbe történő felvétel</w:t>
            </w:r>
          </w:p>
        </w:tc>
        <w:tc>
          <w:tcPr>
            <w:tcW w:w="2493" w:type="dxa"/>
          </w:tcPr>
          <w:p w14:paraId="3461D779" w14:textId="77777777" w:rsidR="00B55A28" w:rsidRPr="000E19D6" w:rsidRDefault="00B55A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val="hu-HU"/>
              </w:rPr>
            </w:pPr>
          </w:p>
        </w:tc>
        <w:tc>
          <w:tcPr>
            <w:tcW w:w="2493" w:type="dxa"/>
          </w:tcPr>
          <w:p w14:paraId="3CF2D8B6" w14:textId="77777777" w:rsidR="00B55A28" w:rsidRPr="000E19D6" w:rsidRDefault="00B55A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val="hu-HU"/>
              </w:rPr>
            </w:pPr>
          </w:p>
        </w:tc>
        <w:tc>
          <w:tcPr>
            <w:tcW w:w="2493" w:type="dxa"/>
          </w:tcPr>
          <w:p w14:paraId="0FB78278" w14:textId="77777777" w:rsidR="00B55A28" w:rsidRPr="000E19D6" w:rsidRDefault="00B55A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val="hu-HU"/>
              </w:rPr>
            </w:pPr>
          </w:p>
        </w:tc>
      </w:tr>
      <w:tr w:rsidR="00B55A28" w:rsidRPr="000E19D6" w14:paraId="58BD5B6B" w14:textId="77777777" w:rsidTr="00F122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3" w:type="dxa"/>
          </w:tcPr>
          <w:p w14:paraId="0A45ED68" w14:textId="77777777" w:rsidR="00B55A28" w:rsidRPr="000E19D6" w:rsidRDefault="007178E6">
            <w:pPr>
              <w:rPr>
                <w:rFonts w:ascii="Times New Roman" w:hAnsi="Times New Roman" w:cs="Times New Roman"/>
                <w:szCs w:val="24"/>
                <w:lang w:val="hu-HU"/>
              </w:rPr>
            </w:pPr>
            <w:r w:rsidRPr="000E19D6">
              <w:rPr>
                <w:rFonts w:ascii="Times New Roman" w:hAnsi="Times New Roman" w:cs="Times New Roman"/>
                <w:szCs w:val="24"/>
                <w:lang w:val="hu-HU"/>
              </w:rPr>
              <w:t>Sikeres érettségi megszerzése</w:t>
            </w:r>
          </w:p>
        </w:tc>
        <w:tc>
          <w:tcPr>
            <w:tcW w:w="2493" w:type="dxa"/>
          </w:tcPr>
          <w:p w14:paraId="1FC39945" w14:textId="77777777" w:rsidR="00B55A28" w:rsidRPr="000E19D6" w:rsidRDefault="00B55A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val="hu-HU"/>
              </w:rPr>
            </w:pPr>
          </w:p>
        </w:tc>
        <w:tc>
          <w:tcPr>
            <w:tcW w:w="2493" w:type="dxa"/>
          </w:tcPr>
          <w:p w14:paraId="0562CB0E" w14:textId="77777777" w:rsidR="00B55A28" w:rsidRPr="000E19D6" w:rsidRDefault="00B55A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val="hu-HU"/>
              </w:rPr>
            </w:pPr>
          </w:p>
        </w:tc>
        <w:tc>
          <w:tcPr>
            <w:tcW w:w="2493" w:type="dxa"/>
          </w:tcPr>
          <w:p w14:paraId="34CE0A41" w14:textId="77777777" w:rsidR="00B55A28" w:rsidRPr="000E19D6" w:rsidRDefault="00B55A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val="hu-HU"/>
              </w:rPr>
            </w:pPr>
          </w:p>
        </w:tc>
      </w:tr>
      <w:tr w:rsidR="00B55A28" w:rsidRPr="000E19D6" w14:paraId="3B5FAFE8" w14:textId="77777777" w:rsidTr="00F122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3" w:type="dxa"/>
          </w:tcPr>
          <w:p w14:paraId="2D412260" w14:textId="77777777" w:rsidR="00B55A28" w:rsidRPr="000E19D6" w:rsidRDefault="007178E6">
            <w:pPr>
              <w:rPr>
                <w:rFonts w:ascii="Times New Roman" w:hAnsi="Times New Roman" w:cs="Times New Roman"/>
                <w:szCs w:val="24"/>
                <w:lang w:val="hu-HU"/>
              </w:rPr>
            </w:pPr>
            <w:r w:rsidRPr="000E19D6">
              <w:rPr>
                <w:rFonts w:ascii="Times New Roman" w:hAnsi="Times New Roman" w:cs="Times New Roman"/>
                <w:szCs w:val="24"/>
                <w:lang w:val="hu-HU"/>
              </w:rPr>
              <w:t>Tanulási kompetenciák / tanulási technikák</w:t>
            </w:r>
          </w:p>
        </w:tc>
        <w:tc>
          <w:tcPr>
            <w:tcW w:w="2493" w:type="dxa"/>
          </w:tcPr>
          <w:p w14:paraId="62EBF3C5" w14:textId="77777777" w:rsidR="00B55A28" w:rsidRPr="000E19D6" w:rsidRDefault="00B55A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val="hu-HU"/>
              </w:rPr>
            </w:pPr>
          </w:p>
        </w:tc>
        <w:tc>
          <w:tcPr>
            <w:tcW w:w="2493" w:type="dxa"/>
          </w:tcPr>
          <w:p w14:paraId="6D98A12B" w14:textId="77777777" w:rsidR="00B55A28" w:rsidRPr="000E19D6" w:rsidRDefault="00B55A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val="hu-HU"/>
              </w:rPr>
            </w:pPr>
          </w:p>
        </w:tc>
        <w:tc>
          <w:tcPr>
            <w:tcW w:w="2493" w:type="dxa"/>
          </w:tcPr>
          <w:p w14:paraId="2946DB82" w14:textId="77777777" w:rsidR="00B55A28" w:rsidRPr="000E19D6" w:rsidRDefault="00B55A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val="hu-HU"/>
              </w:rPr>
            </w:pPr>
          </w:p>
        </w:tc>
      </w:tr>
      <w:tr w:rsidR="00B55A28" w:rsidRPr="000E19D6" w14:paraId="43CD2FFD" w14:textId="77777777" w:rsidTr="00F122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3" w:type="dxa"/>
          </w:tcPr>
          <w:p w14:paraId="22370DAB" w14:textId="77777777" w:rsidR="00B55A28" w:rsidRPr="000E19D6" w:rsidRDefault="007178E6">
            <w:pPr>
              <w:rPr>
                <w:rFonts w:ascii="Times New Roman" w:hAnsi="Times New Roman" w:cs="Times New Roman"/>
                <w:szCs w:val="24"/>
                <w:lang w:val="hu-HU"/>
              </w:rPr>
            </w:pPr>
            <w:r w:rsidRPr="000E19D6">
              <w:rPr>
                <w:rFonts w:ascii="Times New Roman" w:hAnsi="Times New Roman" w:cs="Times New Roman"/>
                <w:szCs w:val="24"/>
                <w:lang w:val="hu-HU"/>
              </w:rPr>
              <w:t>Pályaorientáció / továbbtanulás</w:t>
            </w:r>
          </w:p>
        </w:tc>
        <w:tc>
          <w:tcPr>
            <w:tcW w:w="2493" w:type="dxa"/>
          </w:tcPr>
          <w:p w14:paraId="5997CC1D" w14:textId="77777777" w:rsidR="00B55A28" w:rsidRPr="000E19D6" w:rsidRDefault="00B55A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val="hu-HU"/>
              </w:rPr>
            </w:pPr>
          </w:p>
        </w:tc>
        <w:tc>
          <w:tcPr>
            <w:tcW w:w="2493" w:type="dxa"/>
          </w:tcPr>
          <w:p w14:paraId="110FFD37" w14:textId="77777777" w:rsidR="00B55A28" w:rsidRPr="000E19D6" w:rsidRDefault="00B55A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val="hu-HU"/>
              </w:rPr>
            </w:pPr>
          </w:p>
        </w:tc>
        <w:tc>
          <w:tcPr>
            <w:tcW w:w="2493" w:type="dxa"/>
          </w:tcPr>
          <w:p w14:paraId="6B699379" w14:textId="77777777" w:rsidR="00B55A28" w:rsidRPr="000E19D6" w:rsidRDefault="00B55A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val="hu-HU"/>
              </w:rPr>
            </w:pPr>
          </w:p>
        </w:tc>
      </w:tr>
    </w:tbl>
    <w:p w14:paraId="3FE9F23F" w14:textId="46BFCEB8" w:rsidR="00B55A28" w:rsidRPr="00256973" w:rsidRDefault="00C52C07" w:rsidP="1D35340D">
      <w:pPr>
        <w:rPr>
          <w:rFonts w:ascii="Times New Roman" w:hAnsi="Times New Roman" w:cs="Times New Roman"/>
          <w:sz w:val="16"/>
          <w:szCs w:val="18"/>
          <w:lang w:val="hu-HU"/>
        </w:rPr>
      </w:pPr>
      <w:r w:rsidRPr="00256973">
        <w:rPr>
          <w:rFonts w:ascii="Times New Roman" w:hAnsi="Times New Roman" w:cs="Times New Roman"/>
          <w:sz w:val="16"/>
          <w:szCs w:val="18"/>
          <w:lang w:val="hu-HU"/>
        </w:rPr>
        <w:t>*</w:t>
      </w:r>
      <w:r w:rsidR="002F046A" w:rsidRPr="00256973">
        <w:rPr>
          <w:rFonts w:ascii="Times New Roman" w:hAnsi="Times New Roman" w:cs="Times New Roman"/>
          <w:sz w:val="16"/>
          <w:szCs w:val="18"/>
          <w:lang w:val="hu-HU"/>
        </w:rPr>
        <w:t xml:space="preserve">Csak a releváns </w:t>
      </w:r>
      <w:r w:rsidR="00EF6254" w:rsidRPr="00256973">
        <w:rPr>
          <w:rFonts w:ascii="Times New Roman" w:hAnsi="Times New Roman" w:cs="Times New Roman"/>
          <w:sz w:val="16"/>
          <w:szCs w:val="18"/>
          <w:lang w:val="hu-HU"/>
        </w:rPr>
        <w:t>fejlesztési terület</w:t>
      </w:r>
      <w:r w:rsidRPr="00256973">
        <w:rPr>
          <w:rFonts w:ascii="Times New Roman" w:hAnsi="Times New Roman" w:cs="Times New Roman"/>
          <w:sz w:val="16"/>
          <w:szCs w:val="18"/>
          <w:lang w:val="hu-HU"/>
        </w:rPr>
        <w:t xml:space="preserve"> töltendő</w:t>
      </w:r>
    </w:p>
    <w:p w14:paraId="042DAC45" w14:textId="7684674C" w:rsidR="00B55A28" w:rsidRPr="009B72B4" w:rsidRDefault="1D35340D" w:rsidP="00D33B81">
      <w:pPr>
        <w:pStyle w:val="Listaszerbekezds"/>
        <w:numPr>
          <w:ilvl w:val="0"/>
          <w:numId w:val="11"/>
        </w:numPr>
        <w:rPr>
          <w:rFonts w:ascii="Times New Roman" w:hAnsi="Times New Roman" w:cs="Times New Roman"/>
          <w:b/>
          <w:bCs/>
          <w:lang w:val="hu-HU"/>
        </w:rPr>
      </w:pPr>
      <w:r w:rsidRPr="009B72B4">
        <w:rPr>
          <w:rFonts w:ascii="Times New Roman" w:hAnsi="Times New Roman" w:cs="Times New Roman"/>
          <w:b/>
          <w:bCs/>
          <w:sz w:val="22"/>
          <w:lang w:val="hu-HU"/>
        </w:rPr>
        <w:t>Tervezett mentorálási és fejlesztési tevékenységek</w:t>
      </w:r>
    </w:p>
    <w:tbl>
      <w:tblPr>
        <w:tblStyle w:val="Tblzategyszer1"/>
        <w:tblW w:w="0" w:type="auto"/>
        <w:tblLook w:val="04A0" w:firstRow="1" w:lastRow="0" w:firstColumn="1" w:lastColumn="0" w:noHBand="0" w:noVBand="1"/>
      </w:tblPr>
      <w:tblGrid>
        <w:gridCol w:w="2493"/>
        <w:gridCol w:w="2493"/>
        <w:gridCol w:w="2493"/>
        <w:gridCol w:w="2493"/>
      </w:tblGrid>
      <w:tr w:rsidR="00B55A28" w:rsidRPr="00300690" w14:paraId="2A44E607" w14:textId="77777777" w:rsidTr="00D33B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3" w:type="dxa"/>
          </w:tcPr>
          <w:p w14:paraId="04071B43" w14:textId="77777777" w:rsidR="00B55A28" w:rsidRPr="00F1227F" w:rsidRDefault="007178E6" w:rsidP="00F1227F">
            <w:pPr>
              <w:jc w:val="center"/>
              <w:rPr>
                <w:rFonts w:ascii="Times New Roman" w:hAnsi="Times New Roman" w:cs="Times New Roman"/>
                <w:szCs w:val="24"/>
                <w:lang w:val="hu-HU"/>
              </w:rPr>
            </w:pPr>
            <w:r w:rsidRPr="00F1227F">
              <w:rPr>
                <w:rFonts w:ascii="Times New Roman" w:hAnsi="Times New Roman" w:cs="Times New Roman"/>
                <w:szCs w:val="24"/>
                <w:lang w:val="hu-HU"/>
              </w:rPr>
              <w:t>Tervezett tevékenység / szolgáltatás</w:t>
            </w:r>
          </w:p>
        </w:tc>
        <w:tc>
          <w:tcPr>
            <w:tcW w:w="2493" w:type="dxa"/>
          </w:tcPr>
          <w:p w14:paraId="36A4F329" w14:textId="77777777" w:rsidR="00B55A28" w:rsidRPr="00F1227F" w:rsidRDefault="007178E6" w:rsidP="00F122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val="hu-HU"/>
              </w:rPr>
            </w:pPr>
            <w:r w:rsidRPr="00F1227F">
              <w:rPr>
                <w:rFonts w:ascii="Times New Roman" w:hAnsi="Times New Roman" w:cs="Times New Roman"/>
                <w:szCs w:val="24"/>
                <w:lang w:val="hu-HU"/>
              </w:rPr>
              <w:t>Gyakoriság / időtartam</w:t>
            </w:r>
          </w:p>
        </w:tc>
        <w:tc>
          <w:tcPr>
            <w:tcW w:w="2493" w:type="dxa"/>
          </w:tcPr>
          <w:p w14:paraId="6D1238E2" w14:textId="77777777" w:rsidR="00B55A28" w:rsidRPr="00F1227F" w:rsidRDefault="007178E6" w:rsidP="00F122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val="hu-HU"/>
              </w:rPr>
            </w:pPr>
            <w:r w:rsidRPr="00F1227F">
              <w:rPr>
                <w:rFonts w:ascii="Times New Roman" w:hAnsi="Times New Roman" w:cs="Times New Roman"/>
                <w:szCs w:val="24"/>
                <w:lang w:val="hu-HU"/>
              </w:rPr>
              <w:t>Felelős / közreműködő</w:t>
            </w:r>
          </w:p>
        </w:tc>
        <w:tc>
          <w:tcPr>
            <w:tcW w:w="2493" w:type="dxa"/>
          </w:tcPr>
          <w:p w14:paraId="1A41944F" w14:textId="77777777" w:rsidR="00B55A28" w:rsidRPr="00F1227F" w:rsidRDefault="007178E6" w:rsidP="00F122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val="hu-HU"/>
              </w:rPr>
            </w:pPr>
            <w:r w:rsidRPr="00F1227F">
              <w:rPr>
                <w:rFonts w:ascii="Times New Roman" w:hAnsi="Times New Roman" w:cs="Times New Roman"/>
                <w:szCs w:val="24"/>
                <w:lang w:val="hu-HU"/>
              </w:rPr>
              <w:t>Kapcsolódó fejlesztési cél</w:t>
            </w:r>
          </w:p>
        </w:tc>
      </w:tr>
      <w:tr w:rsidR="00B55A28" w:rsidRPr="00300690" w14:paraId="303EBC3F" w14:textId="77777777" w:rsidTr="00D33B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3" w:type="dxa"/>
          </w:tcPr>
          <w:p w14:paraId="1B443F46" w14:textId="77777777" w:rsidR="00B55A28" w:rsidRPr="00F1227F" w:rsidRDefault="007178E6" w:rsidP="00D33B81">
            <w:pPr>
              <w:rPr>
                <w:rFonts w:ascii="Times New Roman" w:hAnsi="Times New Roman" w:cs="Times New Roman"/>
                <w:szCs w:val="24"/>
                <w:lang w:val="hu-HU"/>
              </w:rPr>
            </w:pPr>
            <w:r w:rsidRPr="00F1227F">
              <w:rPr>
                <w:rFonts w:ascii="Times New Roman" w:hAnsi="Times New Roman" w:cs="Times New Roman"/>
                <w:szCs w:val="24"/>
                <w:lang w:val="hu-HU"/>
              </w:rPr>
              <w:t>Egyéni mentorálás</w:t>
            </w:r>
          </w:p>
        </w:tc>
        <w:tc>
          <w:tcPr>
            <w:tcW w:w="2493" w:type="dxa"/>
          </w:tcPr>
          <w:p w14:paraId="1F72F646" w14:textId="77777777" w:rsidR="00B55A28" w:rsidRPr="00F1227F" w:rsidRDefault="00B55A28" w:rsidP="00F122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</w:p>
        </w:tc>
        <w:tc>
          <w:tcPr>
            <w:tcW w:w="2493" w:type="dxa"/>
          </w:tcPr>
          <w:p w14:paraId="08CE6F91" w14:textId="77777777" w:rsidR="00B55A28" w:rsidRPr="00F1227F" w:rsidRDefault="00B55A28" w:rsidP="00F122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</w:p>
        </w:tc>
        <w:tc>
          <w:tcPr>
            <w:tcW w:w="2493" w:type="dxa"/>
          </w:tcPr>
          <w:p w14:paraId="61CDCEAD" w14:textId="77777777" w:rsidR="00B55A28" w:rsidRPr="00F1227F" w:rsidRDefault="00B55A28" w:rsidP="00F122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</w:p>
        </w:tc>
      </w:tr>
      <w:tr w:rsidR="00B55A28" w:rsidRPr="00300690" w14:paraId="3049FA44" w14:textId="77777777" w:rsidTr="00D33B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3" w:type="dxa"/>
          </w:tcPr>
          <w:p w14:paraId="5F14710E" w14:textId="77777777" w:rsidR="00B55A28" w:rsidRPr="00F1227F" w:rsidRDefault="007178E6" w:rsidP="00D33B81">
            <w:pPr>
              <w:rPr>
                <w:rFonts w:ascii="Times New Roman" w:hAnsi="Times New Roman" w:cs="Times New Roman"/>
                <w:szCs w:val="24"/>
                <w:lang w:val="hu-HU"/>
              </w:rPr>
            </w:pPr>
            <w:r w:rsidRPr="00F1227F">
              <w:rPr>
                <w:rFonts w:ascii="Times New Roman" w:hAnsi="Times New Roman" w:cs="Times New Roman"/>
                <w:szCs w:val="24"/>
                <w:lang w:val="hu-HU"/>
              </w:rPr>
              <w:t>Családi mentorálás</w:t>
            </w:r>
          </w:p>
        </w:tc>
        <w:tc>
          <w:tcPr>
            <w:tcW w:w="2493" w:type="dxa"/>
          </w:tcPr>
          <w:p w14:paraId="6BB9E253" w14:textId="77777777" w:rsidR="00B55A28" w:rsidRPr="00F1227F" w:rsidRDefault="00B55A28" w:rsidP="00F122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</w:p>
        </w:tc>
        <w:tc>
          <w:tcPr>
            <w:tcW w:w="2493" w:type="dxa"/>
          </w:tcPr>
          <w:p w14:paraId="23DE523C" w14:textId="77777777" w:rsidR="00B55A28" w:rsidRPr="00F1227F" w:rsidRDefault="00B55A28" w:rsidP="00F122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</w:p>
        </w:tc>
        <w:tc>
          <w:tcPr>
            <w:tcW w:w="2493" w:type="dxa"/>
          </w:tcPr>
          <w:p w14:paraId="52E56223" w14:textId="77777777" w:rsidR="00B55A28" w:rsidRPr="00F1227F" w:rsidRDefault="00B55A28" w:rsidP="00F122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</w:p>
        </w:tc>
      </w:tr>
      <w:tr w:rsidR="00B55A28" w:rsidRPr="00300690" w14:paraId="37DB31A5" w14:textId="77777777" w:rsidTr="00D33B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3" w:type="dxa"/>
          </w:tcPr>
          <w:p w14:paraId="68530D4D" w14:textId="20A3A075" w:rsidR="00B55A28" w:rsidRPr="00F1227F" w:rsidRDefault="007178E6" w:rsidP="00D33B81">
            <w:pPr>
              <w:rPr>
                <w:rFonts w:ascii="Times New Roman" w:hAnsi="Times New Roman" w:cs="Times New Roman"/>
                <w:szCs w:val="24"/>
                <w:lang w:val="hu-HU"/>
              </w:rPr>
            </w:pPr>
            <w:r w:rsidRPr="00F1227F">
              <w:rPr>
                <w:rFonts w:ascii="Times New Roman" w:hAnsi="Times New Roman" w:cs="Times New Roman"/>
                <w:szCs w:val="24"/>
                <w:lang w:val="hu-HU"/>
              </w:rPr>
              <w:t>Preventív célú csoportfoglalkozás</w:t>
            </w:r>
            <w:r w:rsidR="0039477A">
              <w:rPr>
                <w:rFonts w:ascii="Times New Roman" w:hAnsi="Times New Roman" w:cs="Times New Roman"/>
                <w:szCs w:val="24"/>
                <w:lang w:val="hu-HU"/>
              </w:rPr>
              <w:t xml:space="preserve">: </w:t>
            </w:r>
          </w:p>
        </w:tc>
        <w:tc>
          <w:tcPr>
            <w:tcW w:w="2493" w:type="dxa"/>
          </w:tcPr>
          <w:p w14:paraId="07547A01" w14:textId="77777777" w:rsidR="00B55A28" w:rsidRPr="00F1227F" w:rsidRDefault="00B55A28" w:rsidP="00F122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</w:p>
        </w:tc>
        <w:tc>
          <w:tcPr>
            <w:tcW w:w="2493" w:type="dxa"/>
          </w:tcPr>
          <w:p w14:paraId="5043CB0F" w14:textId="77777777" w:rsidR="00B55A28" w:rsidRPr="00F1227F" w:rsidRDefault="00B55A28" w:rsidP="00F122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</w:p>
        </w:tc>
        <w:tc>
          <w:tcPr>
            <w:tcW w:w="2493" w:type="dxa"/>
          </w:tcPr>
          <w:p w14:paraId="07459315" w14:textId="77777777" w:rsidR="00B55A28" w:rsidRPr="00F1227F" w:rsidRDefault="00B55A28" w:rsidP="00F122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</w:p>
        </w:tc>
      </w:tr>
      <w:tr w:rsidR="00181F53" w:rsidRPr="00300690" w14:paraId="4063371E" w14:textId="77777777" w:rsidTr="00D33B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3" w:type="dxa"/>
          </w:tcPr>
          <w:p w14:paraId="4FAB8F00" w14:textId="738FE67A" w:rsidR="00181F53" w:rsidRPr="00732121" w:rsidRDefault="000434F5" w:rsidP="00256973">
            <w:pPr>
              <w:pStyle w:val="Listaszerbekezds"/>
              <w:numPr>
                <w:ilvl w:val="0"/>
                <w:numId w:val="14"/>
              </w:numPr>
              <w:ind w:left="284"/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  <w:lang w:val="hu-HU"/>
              </w:rPr>
            </w:pPr>
            <w:r w:rsidRPr="00732121">
              <w:rPr>
                <w:rFonts w:ascii="Times New Roman" w:hAnsi="Times New Roman" w:cs="Times New Roman"/>
                <w:b w:val="0"/>
                <w:bCs w:val="0"/>
                <w:szCs w:val="24"/>
                <w:lang w:val="hu-HU"/>
              </w:rPr>
              <w:t>Az áldozattá válás megelőzését célzó tréningek biztosítása,</w:t>
            </w:r>
          </w:p>
        </w:tc>
        <w:tc>
          <w:tcPr>
            <w:tcW w:w="2493" w:type="dxa"/>
          </w:tcPr>
          <w:p w14:paraId="0399E5B8" w14:textId="77777777" w:rsidR="00181F53" w:rsidRPr="00F1227F" w:rsidRDefault="00181F53" w:rsidP="00F122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</w:p>
        </w:tc>
        <w:tc>
          <w:tcPr>
            <w:tcW w:w="2493" w:type="dxa"/>
          </w:tcPr>
          <w:p w14:paraId="420E7AD7" w14:textId="77777777" w:rsidR="00181F53" w:rsidRPr="00F1227F" w:rsidRDefault="00181F53" w:rsidP="00F122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</w:p>
        </w:tc>
        <w:tc>
          <w:tcPr>
            <w:tcW w:w="2493" w:type="dxa"/>
          </w:tcPr>
          <w:p w14:paraId="408B7062" w14:textId="77777777" w:rsidR="00181F53" w:rsidRPr="00F1227F" w:rsidRDefault="00181F53" w:rsidP="00F122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</w:p>
        </w:tc>
      </w:tr>
      <w:tr w:rsidR="00181F53" w:rsidRPr="00300690" w14:paraId="66A9B61D" w14:textId="77777777" w:rsidTr="00D33B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3" w:type="dxa"/>
          </w:tcPr>
          <w:p w14:paraId="4ED30485" w14:textId="6B6FA1DC" w:rsidR="00181F53" w:rsidRPr="00732121" w:rsidRDefault="004B5E5F" w:rsidP="00256973">
            <w:pPr>
              <w:pStyle w:val="Listaszerbekezds"/>
              <w:numPr>
                <w:ilvl w:val="0"/>
                <w:numId w:val="14"/>
              </w:numPr>
              <w:ind w:left="284"/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  <w:lang w:val="hu-HU"/>
              </w:rPr>
            </w:pPr>
            <w:r w:rsidRPr="00732121">
              <w:rPr>
                <w:rFonts w:ascii="Times New Roman" w:hAnsi="Times New Roman" w:cs="Times New Roman"/>
                <w:b w:val="0"/>
                <w:bCs w:val="0"/>
                <w:szCs w:val="24"/>
                <w:lang w:val="hu-HU"/>
              </w:rPr>
              <w:t>Pozitív önkép kialakítása.</w:t>
            </w:r>
          </w:p>
        </w:tc>
        <w:tc>
          <w:tcPr>
            <w:tcW w:w="2493" w:type="dxa"/>
          </w:tcPr>
          <w:p w14:paraId="10612F7F" w14:textId="77777777" w:rsidR="00181F53" w:rsidRPr="00F1227F" w:rsidRDefault="00181F53" w:rsidP="00F122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</w:p>
        </w:tc>
        <w:tc>
          <w:tcPr>
            <w:tcW w:w="2493" w:type="dxa"/>
          </w:tcPr>
          <w:p w14:paraId="7B67D20E" w14:textId="77777777" w:rsidR="00181F53" w:rsidRPr="00F1227F" w:rsidRDefault="00181F53" w:rsidP="00F122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</w:p>
        </w:tc>
        <w:tc>
          <w:tcPr>
            <w:tcW w:w="2493" w:type="dxa"/>
          </w:tcPr>
          <w:p w14:paraId="58F268C2" w14:textId="77777777" w:rsidR="00181F53" w:rsidRPr="00F1227F" w:rsidRDefault="00181F53" w:rsidP="00F122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</w:p>
        </w:tc>
      </w:tr>
      <w:tr w:rsidR="00181F53" w:rsidRPr="00300690" w14:paraId="62280D86" w14:textId="77777777" w:rsidTr="00D33B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3" w:type="dxa"/>
          </w:tcPr>
          <w:p w14:paraId="7287A5BF" w14:textId="5619B81A" w:rsidR="00181F53" w:rsidRPr="00732121" w:rsidRDefault="004B5E5F" w:rsidP="00256973">
            <w:pPr>
              <w:pStyle w:val="Listaszerbekezds"/>
              <w:numPr>
                <w:ilvl w:val="0"/>
                <w:numId w:val="14"/>
              </w:numPr>
              <w:ind w:left="284"/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  <w:lang w:val="hu-HU"/>
              </w:rPr>
            </w:pPr>
            <w:r w:rsidRPr="00732121">
              <w:rPr>
                <w:rFonts w:ascii="Times New Roman" w:hAnsi="Times New Roman" w:cs="Times New Roman"/>
                <w:b w:val="0"/>
                <w:bCs w:val="0"/>
                <w:szCs w:val="24"/>
                <w:lang w:val="hu-HU"/>
              </w:rPr>
              <w:t>Az önvédelmi képességek növelése.</w:t>
            </w:r>
          </w:p>
        </w:tc>
        <w:tc>
          <w:tcPr>
            <w:tcW w:w="2493" w:type="dxa"/>
          </w:tcPr>
          <w:p w14:paraId="58EE77DD" w14:textId="77777777" w:rsidR="00181F53" w:rsidRPr="00F1227F" w:rsidRDefault="00181F53" w:rsidP="00F122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</w:p>
        </w:tc>
        <w:tc>
          <w:tcPr>
            <w:tcW w:w="2493" w:type="dxa"/>
          </w:tcPr>
          <w:p w14:paraId="4F792D47" w14:textId="77777777" w:rsidR="00181F53" w:rsidRPr="00F1227F" w:rsidRDefault="00181F53" w:rsidP="00F122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</w:p>
        </w:tc>
        <w:tc>
          <w:tcPr>
            <w:tcW w:w="2493" w:type="dxa"/>
          </w:tcPr>
          <w:p w14:paraId="76CAEE62" w14:textId="77777777" w:rsidR="00181F53" w:rsidRPr="00F1227F" w:rsidRDefault="00181F53" w:rsidP="00F122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</w:p>
        </w:tc>
      </w:tr>
      <w:tr w:rsidR="00181F53" w:rsidRPr="00300690" w14:paraId="03FF863C" w14:textId="77777777" w:rsidTr="00D33B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3" w:type="dxa"/>
          </w:tcPr>
          <w:p w14:paraId="1D826666" w14:textId="254BE1B8" w:rsidR="00181F53" w:rsidRPr="00732121" w:rsidRDefault="004B5E5F" w:rsidP="00256973">
            <w:pPr>
              <w:pStyle w:val="Listaszerbekezds"/>
              <w:numPr>
                <w:ilvl w:val="0"/>
                <w:numId w:val="14"/>
              </w:numPr>
              <w:ind w:left="284"/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  <w:lang w:val="hu-HU"/>
              </w:rPr>
            </w:pPr>
            <w:r w:rsidRPr="00732121">
              <w:rPr>
                <w:rFonts w:ascii="Times New Roman" w:hAnsi="Times New Roman" w:cs="Times New Roman"/>
                <w:b w:val="0"/>
                <w:bCs w:val="0"/>
                <w:szCs w:val="24"/>
                <w:lang w:val="hu-HU"/>
              </w:rPr>
              <w:t>A biztonságos internethasználat elősegítése.</w:t>
            </w:r>
          </w:p>
        </w:tc>
        <w:tc>
          <w:tcPr>
            <w:tcW w:w="2493" w:type="dxa"/>
          </w:tcPr>
          <w:p w14:paraId="2E9F2A4D" w14:textId="77777777" w:rsidR="00181F53" w:rsidRPr="00F1227F" w:rsidRDefault="00181F53" w:rsidP="00F122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</w:p>
        </w:tc>
        <w:tc>
          <w:tcPr>
            <w:tcW w:w="2493" w:type="dxa"/>
          </w:tcPr>
          <w:p w14:paraId="2B269E3F" w14:textId="77777777" w:rsidR="00181F53" w:rsidRPr="00F1227F" w:rsidRDefault="00181F53" w:rsidP="00F122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</w:p>
        </w:tc>
        <w:tc>
          <w:tcPr>
            <w:tcW w:w="2493" w:type="dxa"/>
          </w:tcPr>
          <w:p w14:paraId="03919B4D" w14:textId="77777777" w:rsidR="00181F53" w:rsidRPr="00F1227F" w:rsidRDefault="00181F53" w:rsidP="00F122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</w:p>
        </w:tc>
      </w:tr>
      <w:tr w:rsidR="00181F53" w:rsidRPr="00300690" w14:paraId="75C7A895" w14:textId="77777777" w:rsidTr="00D33B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3" w:type="dxa"/>
          </w:tcPr>
          <w:p w14:paraId="48A771E3" w14:textId="572603F0" w:rsidR="00181F53" w:rsidRPr="00732121" w:rsidRDefault="004B5E5F" w:rsidP="00256973">
            <w:pPr>
              <w:pStyle w:val="Listaszerbekezds"/>
              <w:numPr>
                <w:ilvl w:val="0"/>
                <w:numId w:val="14"/>
              </w:numPr>
              <w:ind w:left="284"/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  <w:lang w:val="hu-HU"/>
              </w:rPr>
            </w:pPr>
            <w:r w:rsidRPr="00732121">
              <w:rPr>
                <w:rFonts w:ascii="Times New Roman" w:hAnsi="Times New Roman" w:cs="Times New Roman"/>
                <w:b w:val="0"/>
                <w:bCs w:val="0"/>
                <w:szCs w:val="24"/>
                <w:lang w:val="hu-HU"/>
              </w:rPr>
              <w:t>A családi és női szerepekkel foglalkozó csoportok működtetése eseti szakértők meghívásával, lehetőleg a családtagok bevonásával.</w:t>
            </w:r>
          </w:p>
        </w:tc>
        <w:tc>
          <w:tcPr>
            <w:tcW w:w="2493" w:type="dxa"/>
          </w:tcPr>
          <w:p w14:paraId="5AC8ECF3" w14:textId="77777777" w:rsidR="00181F53" w:rsidRPr="00F1227F" w:rsidRDefault="00181F53" w:rsidP="00F122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</w:p>
        </w:tc>
        <w:tc>
          <w:tcPr>
            <w:tcW w:w="2493" w:type="dxa"/>
          </w:tcPr>
          <w:p w14:paraId="69371E29" w14:textId="77777777" w:rsidR="00181F53" w:rsidRPr="00F1227F" w:rsidRDefault="00181F53" w:rsidP="00F122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</w:p>
        </w:tc>
        <w:tc>
          <w:tcPr>
            <w:tcW w:w="2493" w:type="dxa"/>
          </w:tcPr>
          <w:p w14:paraId="028CFCB7" w14:textId="77777777" w:rsidR="00181F53" w:rsidRPr="00F1227F" w:rsidRDefault="00181F53" w:rsidP="00F122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</w:p>
        </w:tc>
      </w:tr>
      <w:tr w:rsidR="00181F53" w:rsidRPr="00300690" w14:paraId="6DF3B71E" w14:textId="77777777" w:rsidTr="00D33B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3" w:type="dxa"/>
          </w:tcPr>
          <w:p w14:paraId="59943E05" w14:textId="3046106A" w:rsidR="00181F53" w:rsidRPr="00732121" w:rsidRDefault="004B5E5F" w:rsidP="00256973">
            <w:pPr>
              <w:pStyle w:val="Listaszerbekezds"/>
              <w:numPr>
                <w:ilvl w:val="0"/>
                <w:numId w:val="14"/>
              </w:numPr>
              <w:ind w:left="284"/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  <w:lang w:val="hu-HU"/>
              </w:rPr>
            </w:pPr>
            <w:r w:rsidRPr="00732121">
              <w:rPr>
                <w:rFonts w:ascii="Times New Roman" w:hAnsi="Times New Roman" w:cs="Times New Roman"/>
                <w:b w:val="0"/>
                <w:bCs w:val="0"/>
                <w:szCs w:val="24"/>
                <w:lang w:val="hu-HU"/>
              </w:rPr>
              <w:t>Függőségek megelőzésével, kezelésével kapcsolatos programokban való részvétel támogatása külön foglalkozással, vagy csoportfoglalkozás keretein belül.</w:t>
            </w:r>
          </w:p>
        </w:tc>
        <w:tc>
          <w:tcPr>
            <w:tcW w:w="2493" w:type="dxa"/>
          </w:tcPr>
          <w:p w14:paraId="271C3649" w14:textId="77777777" w:rsidR="00181F53" w:rsidRPr="00F1227F" w:rsidRDefault="00181F53" w:rsidP="00F122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</w:p>
        </w:tc>
        <w:tc>
          <w:tcPr>
            <w:tcW w:w="2493" w:type="dxa"/>
          </w:tcPr>
          <w:p w14:paraId="005B5AA7" w14:textId="77777777" w:rsidR="00181F53" w:rsidRPr="00F1227F" w:rsidRDefault="00181F53" w:rsidP="00F122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</w:p>
        </w:tc>
        <w:tc>
          <w:tcPr>
            <w:tcW w:w="2493" w:type="dxa"/>
          </w:tcPr>
          <w:p w14:paraId="4BB15AC3" w14:textId="77777777" w:rsidR="00181F53" w:rsidRPr="00F1227F" w:rsidRDefault="00181F53" w:rsidP="00F122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</w:p>
        </w:tc>
      </w:tr>
      <w:tr w:rsidR="00181F53" w:rsidRPr="00300690" w14:paraId="0BD3C21A" w14:textId="77777777" w:rsidTr="00D33B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3" w:type="dxa"/>
          </w:tcPr>
          <w:p w14:paraId="545D5B13" w14:textId="619F9BAC" w:rsidR="00181F53" w:rsidRPr="00732121" w:rsidRDefault="004B5E5F" w:rsidP="00256973">
            <w:pPr>
              <w:pStyle w:val="Listaszerbekezds"/>
              <w:numPr>
                <w:ilvl w:val="0"/>
                <w:numId w:val="14"/>
              </w:numPr>
              <w:ind w:left="284"/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  <w:lang w:val="hu-HU"/>
              </w:rPr>
            </w:pPr>
            <w:r w:rsidRPr="00732121">
              <w:rPr>
                <w:rFonts w:ascii="Times New Roman" w:hAnsi="Times New Roman" w:cs="Times New Roman"/>
                <w:b w:val="0"/>
                <w:bCs w:val="0"/>
                <w:szCs w:val="24"/>
                <w:lang w:val="hu-HU"/>
              </w:rPr>
              <w:t>Egészséges életmódra való nevelés, tanácsadás.</w:t>
            </w:r>
          </w:p>
        </w:tc>
        <w:tc>
          <w:tcPr>
            <w:tcW w:w="2493" w:type="dxa"/>
          </w:tcPr>
          <w:p w14:paraId="1C7BC6D7" w14:textId="77777777" w:rsidR="00181F53" w:rsidRPr="00F1227F" w:rsidRDefault="00181F53" w:rsidP="00F122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</w:p>
        </w:tc>
        <w:tc>
          <w:tcPr>
            <w:tcW w:w="2493" w:type="dxa"/>
          </w:tcPr>
          <w:p w14:paraId="5387DEE6" w14:textId="77777777" w:rsidR="00181F53" w:rsidRPr="00F1227F" w:rsidRDefault="00181F53" w:rsidP="00F122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</w:p>
        </w:tc>
        <w:tc>
          <w:tcPr>
            <w:tcW w:w="2493" w:type="dxa"/>
          </w:tcPr>
          <w:p w14:paraId="1E7F119F" w14:textId="77777777" w:rsidR="00181F53" w:rsidRPr="00F1227F" w:rsidRDefault="00181F53" w:rsidP="00F122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</w:p>
        </w:tc>
      </w:tr>
      <w:tr w:rsidR="005277F8" w:rsidRPr="00300690" w14:paraId="015C88BA" w14:textId="77777777" w:rsidTr="00D33B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3" w:type="dxa"/>
          </w:tcPr>
          <w:p w14:paraId="444FE044" w14:textId="0EA4342C" w:rsidR="005277F8" w:rsidRPr="00732121" w:rsidRDefault="00D05925" w:rsidP="00256973">
            <w:pPr>
              <w:pStyle w:val="Listaszerbekezds"/>
              <w:numPr>
                <w:ilvl w:val="0"/>
                <w:numId w:val="14"/>
              </w:numPr>
              <w:ind w:left="284"/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  <w:lang w:val="hu-HU"/>
              </w:rPr>
            </w:pPr>
            <w:r w:rsidRPr="00732121">
              <w:rPr>
                <w:rFonts w:ascii="Times New Roman" w:hAnsi="Times New Roman" w:cs="Times New Roman"/>
                <w:b w:val="0"/>
                <w:bCs w:val="0"/>
                <w:szCs w:val="24"/>
                <w:lang w:val="hu-HU"/>
              </w:rPr>
              <w:t>Szexuális felvilágosítás.</w:t>
            </w:r>
          </w:p>
        </w:tc>
        <w:tc>
          <w:tcPr>
            <w:tcW w:w="2493" w:type="dxa"/>
          </w:tcPr>
          <w:p w14:paraId="475B6AB1" w14:textId="77777777" w:rsidR="005277F8" w:rsidRPr="00F1227F" w:rsidRDefault="005277F8" w:rsidP="00F122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</w:p>
        </w:tc>
        <w:tc>
          <w:tcPr>
            <w:tcW w:w="2493" w:type="dxa"/>
          </w:tcPr>
          <w:p w14:paraId="1918E7E9" w14:textId="77777777" w:rsidR="005277F8" w:rsidRPr="00F1227F" w:rsidRDefault="005277F8" w:rsidP="00F122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</w:p>
        </w:tc>
        <w:tc>
          <w:tcPr>
            <w:tcW w:w="2493" w:type="dxa"/>
          </w:tcPr>
          <w:p w14:paraId="6B85A6CA" w14:textId="77777777" w:rsidR="005277F8" w:rsidRPr="00F1227F" w:rsidRDefault="005277F8" w:rsidP="00F122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</w:p>
        </w:tc>
      </w:tr>
      <w:tr w:rsidR="00D05925" w:rsidRPr="00300690" w14:paraId="418FD8E5" w14:textId="77777777" w:rsidTr="00D33B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3" w:type="dxa"/>
          </w:tcPr>
          <w:p w14:paraId="3638F4CD" w14:textId="4BA1D252" w:rsidR="00D05925" w:rsidRPr="00732121" w:rsidRDefault="00D05925" w:rsidP="00256973">
            <w:pPr>
              <w:pStyle w:val="Listaszerbekezds"/>
              <w:numPr>
                <w:ilvl w:val="0"/>
                <w:numId w:val="14"/>
              </w:numPr>
              <w:ind w:left="284"/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  <w:lang w:val="hu-HU"/>
              </w:rPr>
            </w:pPr>
            <w:r w:rsidRPr="00732121">
              <w:rPr>
                <w:rFonts w:ascii="Times New Roman" w:hAnsi="Times New Roman" w:cs="Times New Roman"/>
                <w:b w:val="0"/>
                <w:bCs w:val="0"/>
                <w:szCs w:val="24"/>
                <w:lang w:val="hu-HU"/>
              </w:rPr>
              <w:lastRenderedPageBreak/>
              <w:t>Korai gyermekvállalás megelőzését támogató felvilágosítás.</w:t>
            </w:r>
          </w:p>
        </w:tc>
        <w:tc>
          <w:tcPr>
            <w:tcW w:w="2493" w:type="dxa"/>
          </w:tcPr>
          <w:p w14:paraId="421429A6" w14:textId="77777777" w:rsidR="00D05925" w:rsidRPr="00F1227F" w:rsidRDefault="00D05925" w:rsidP="00F122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</w:p>
        </w:tc>
        <w:tc>
          <w:tcPr>
            <w:tcW w:w="2493" w:type="dxa"/>
          </w:tcPr>
          <w:p w14:paraId="1A8EA298" w14:textId="77777777" w:rsidR="00D05925" w:rsidRPr="00F1227F" w:rsidRDefault="00D05925" w:rsidP="00F122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</w:p>
        </w:tc>
        <w:tc>
          <w:tcPr>
            <w:tcW w:w="2493" w:type="dxa"/>
          </w:tcPr>
          <w:p w14:paraId="6D005A29" w14:textId="77777777" w:rsidR="00D05925" w:rsidRPr="00F1227F" w:rsidRDefault="00D05925" w:rsidP="00F122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</w:p>
        </w:tc>
      </w:tr>
      <w:tr w:rsidR="00B55A28" w:rsidRPr="00300690" w14:paraId="43EC0B3E" w14:textId="77777777" w:rsidTr="00D33B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3" w:type="dxa"/>
          </w:tcPr>
          <w:p w14:paraId="427AF5E8" w14:textId="77777777" w:rsidR="00B55A28" w:rsidRPr="00F1227F" w:rsidRDefault="007178E6" w:rsidP="00D33B81">
            <w:pPr>
              <w:rPr>
                <w:rFonts w:ascii="Times New Roman" w:hAnsi="Times New Roman" w:cs="Times New Roman"/>
                <w:szCs w:val="24"/>
                <w:lang w:val="hu-HU"/>
              </w:rPr>
            </w:pPr>
            <w:r w:rsidRPr="00F1227F">
              <w:rPr>
                <w:rFonts w:ascii="Times New Roman" w:hAnsi="Times New Roman" w:cs="Times New Roman"/>
                <w:szCs w:val="24"/>
                <w:lang w:val="hu-HU"/>
              </w:rPr>
              <w:t>Pályaorientációs foglalkozás / intézmény- vagy munkahelylátogatás</w:t>
            </w:r>
          </w:p>
        </w:tc>
        <w:tc>
          <w:tcPr>
            <w:tcW w:w="2493" w:type="dxa"/>
          </w:tcPr>
          <w:p w14:paraId="6537F28F" w14:textId="77777777" w:rsidR="00B55A28" w:rsidRPr="00F1227F" w:rsidRDefault="00B55A28" w:rsidP="00F122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</w:p>
        </w:tc>
        <w:tc>
          <w:tcPr>
            <w:tcW w:w="2493" w:type="dxa"/>
          </w:tcPr>
          <w:p w14:paraId="6DFB9E20" w14:textId="77777777" w:rsidR="00B55A28" w:rsidRPr="00F1227F" w:rsidRDefault="00B55A28" w:rsidP="00F122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</w:p>
        </w:tc>
        <w:tc>
          <w:tcPr>
            <w:tcW w:w="2493" w:type="dxa"/>
          </w:tcPr>
          <w:p w14:paraId="70DF9E56" w14:textId="77777777" w:rsidR="00B55A28" w:rsidRPr="00F1227F" w:rsidRDefault="00B55A28" w:rsidP="00F122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</w:p>
        </w:tc>
      </w:tr>
      <w:tr w:rsidR="00B55A28" w:rsidRPr="00300690" w14:paraId="7D19E008" w14:textId="77777777" w:rsidTr="00D33B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3" w:type="dxa"/>
          </w:tcPr>
          <w:p w14:paraId="03D24EFE" w14:textId="77777777" w:rsidR="00B55A28" w:rsidRPr="00F1227F" w:rsidRDefault="007178E6" w:rsidP="00D33B81">
            <w:pPr>
              <w:rPr>
                <w:rFonts w:ascii="Times New Roman" w:hAnsi="Times New Roman" w:cs="Times New Roman"/>
                <w:szCs w:val="24"/>
                <w:lang w:val="hu-HU"/>
              </w:rPr>
            </w:pPr>
            <w:r w:rsidRPr="00F1227F">
              <w:rPr>
                <w:rFonts w:ascii="Times New Roman" w:hAnsi="Times New Roman" w:cs="Times New Roman"/>
                <w:szCs w:val="24"/>
                <w:lang w:val="hu-HU"/>
              </w:rPr>
              <w:t>Tanulási technikák átadása</w:t>
            </w:r>
          </w:p>
        </w:tc>
        <w:tc>
          <w:tcPr>
            <w:tcW w:w="2493" w:type="dxa"/>
          </w:tcPr>
          <w:p w14:paraId="44E871BC" w14:textId="77777777" w:rsidR="00B55A28" w:rsidRPr="00F1227F" w:rsidRDefault="00B55A28" w:rsidP="00F122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</w:p>
        </w:tc>
        <w:tc>
          <w:tcPr>
            <w:tcW w:w="2493" w:type="dxa"/>
          </w:tcPr>
          <w:p w14:paraId="144A5D23" w14:textId="77777777" w:rsidR="00B55A28" w:rsidRPr="00F1227F" w:rsidRDefault="00B55A28" w:rsidP="00F122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</w:p>
        </w:tc>
        <w:tc>
          <w:tcPr>
            <w:tcW w:w="2493" w:type="dxa"/>
          </w:tcPr>
          <w:p w14:paraId="738610EB" w14:textId="77777777" w:rsidR="00B55A28" w:rsidRPr="00F1227F" w:rsidRDefault="00B55A28" w:rsidP="00F122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</w:p>
        </w:tc>
      </w:tr>
      <w:tr w:rsidR="00B55A28" w:rsidRPr="00300690" w14:paraId="16AC50B6" w14:textId="77777777" w:rsidTr="00D33B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3" w:type="dxa"/>
          </w:tcPr>
          <w:p w14:paraId="50916BB3" w14:textId="55813E84" w:rsidR="00B55A28" w:rsidRPr="00F1227F" w:rsidRDefault="007178E6" w:rsidP="00D33B81">
            <w:pPr>
              <w:rPr>
                <w:rFonts w:ascii="Times New Roman" w:hAnsi="Times New Roman" w:cs="Times New Roman"/>
                <w:szCs w:val="24"/>
                <w:lang w:val="hu-HU"/>
              </w:rPr>
            </w:pPr>
            <w:r w:rsidRPr="00F1227F">
              <w:rPr>
                <w:rFonts w:ascii="Times New Roman" w:hAnsi="Times New Roman" w:cs="Times New Roman"/>
                <w:szCs w:val="24"/>
                <w:lang w:val="hu-HU"/>
              </w:rPr>
              <w:t>Egyéb, egyéni célhoz kapcsolódó fejlesztési tevékenység</w:t>
            </w:r>
            <w:r w:rsidR="0039477A">
              <w:rPr>
                <w:rFonts w:ascii="Times New Roman" w:hAnsi="Times New Roman" w:cs="Times New Roman"/>
                <w:szCs w:val="24"/>
                <w:lang w:val="hu-HU"/>
              </w:rPr>
              <w:t xml:space="preserve">: </w:t>
            </w:r>
          </w:p>
        </w:tc>
        <w:tc>
          <w:tcPr>
            <w:tcW w:w="2493" w:type="dxa"/>
          </w:tcPr>
          <w:p w14:paraId="637805D2" w14:textId="77777777" w:rsidR="00B55A28" w:rsidRPr="00F1227F" w:rsidRDefault="00B55A28" w:rsidP="00F122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</w:p>
        </w:tc>
        <w:tc>
          <w:tcPr>
            <w:tcW w:w="2493" w:type="dxa"/>
          </w:tcPr>
          <w:p w14:paraId="463F29E8" w14:textId="77777777" w:rsidR="00B55A28" w:rsidRPr="00F1227F" w:rsidRDefault="00B55A28" w:rsidP="00F122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</w:p>
        </w:tc>
        <w:tc>
          <w:tcPr>
            <w:tcW w:w="2493" w:type="dxa"/>
          </w:tcPr>
          <w:p w14:paraId="3B7B4B86" w14:textId="77777777" w:rsidR="00B55A28" w:rsidRPr="00F1227F" w:rsidRDefault="00B55A28" w:rsidP="00F122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</w:p>
        </w:tc>
      </w:tr>
    </w:tbl>
    <w:p w14:paraId="3A0FF5F2" w14:textId="77777777" w:rsidR="00B55A28" w:rsidRPr="006A6131" w:rsidRDefault="00B55A28" w:rsidP="1D35340D">
      <w:pPr>
        <w:rPr>
          <w:lang w:val="hu-HU"/>
        </w:rPr>
      </w:pPr>
    </w:p>
    <w:p w14:paraId="538931FC" w14:textId="677C2082" w:rsidR="00B55A28" w:rsidRPr="00256973" w:rsidRDefault="1D35340D" w:rsidP="00256973">
      <w:pPr>
        <w:pStyle w:val="Listaszerbekezds"/>
        <w:numPr>
          <w:ilvl w:val="0"/>
          <w:numId w:val="11"/>
        </w:numPr>
        <w:rPr>
          <w:rFonts w:ascii="Times New Roman" w:hAnsi="Times New Roman" w:cs="Times New Roman"/>
          <w:b/>
          <w:bCs/>
          <w:lang w:val="hu-HU"/>
        </w:rPr>
      </w:pPr>
      <w:r w:rsidRPr="00256973">
        <w:rPr>
          <w:rFonts w:ascii="Times New Roman" w:hAnsi="Times New Roman" w:cs="Times New Roman"/>
          <w:b/>
          <w:bCs/>
          <w:sz w:val="22"/>
          <w:lang w:val="hu-HU"/>
        </w:rPr>
        <w:t>A fejlődés nyomon követése és a terv felülvizsgálata</w:t>
      </w:r>
      <w:r w:rsidR="000409E1" w:rsidRPr="00256973">
        <w:rPr>
          <w:rFonts w:ascii="Times New Roman" w:hAnsi="Times New Roman" w:cs="Times New Roman"/>
          <w:b/>
          <w:bCs/>
          <w:sz w:val="22"/>
          <w:lang w:val="hu-HU"/>
        </w:rPr>
        <w:t>*</w:t>
      </w:r>
    </w:p>
    <w:tbl>
      <w:tblPr>
        <w:tblStyle w:val="Tblzategyszer1"/>
        <w:tblW w:w="0" w:type="auto"/>
        <w:tblLook w:val="04A0" w:firstRow="1" w:lastRow="0" w:firstColumn="1" w:lastColumn="0" w:noHBand="0" w:noVBand="1"/>
      </w:tblPr>
      <w:tblGrid>
        <w:gridCol w:w="2493"/>
        <w:gridCol w:w="3852"/>
        <w:gridCol w:w="3544"/>
      </w:tblGrid>
      <w:tr w:rsidR="00133079" w:rsidRPr="00256973" w14:paraId="048437F0" w14:textId="77777777" w:rsidTr="001330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3" w:type="dxa"/>
          </w:tcPr>
          <w:p w14:paraId="5B015AD5" w14:textId="77777777" w:rsidR="00133079" w:rsidRPr="00256973" w:rsidRDefault="00133079">
            <w:pPr>
              <w:rPr>
                <w:rFonts w:ascii="Times New Roman" w:hAnsi="Times New Roman" w:cs="Times New Roman"/>
                <w:szCs w:val="24"/>
                <w:lang w:val="hu-HU"/>
              </w:rPr>
            </w:pPr>
            <w:r w:rsidRPr="00256973">
              <w:rPr>
                <w:rFonts w:ascii="Times New Roman" w:hAnsi="Times New Roman" w:cs="Times New Roman"/>
                <w:szCs w:val="24"/>
                <w:lang w:val="hu-HU"/>
              </w:rPr>
              <w:t>Felülvizsgálat időpontja</w:t>
            </w:r>
          </w:p>
        </w:tc>
        <w:tc>
          <w:tcPr>
            <w:tcW w:w="3852" w:type="dxa"/>
          </w:tcPr>
          <w:p w14:paraId="4FDC6EDC" w14:textId="77777777" w:rsidR="00133079" w:rsidRPr="00256973" w:rsidRDefault="001330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val="hu-HU"/>
              </w:rPr>
            </w:pPr>
            <w:r w:rsidRPr="00256973">
              <w:rPr>
                <w:rFonts w:ascii="Times New Roman" w:hAnsi="Times New Roman" w:cs="Times New Roman"/>
                <w:szCs w:val="24"/>
                <w:lang w:val="hu-HU"/>
              </w:rPr>
              <w:t>Elért eredmény / változás</w:t>
            </w:r>
          </w:p>
        </w:tc>
        <w:tc>
          <w:tcPr>
            <w:tcW w:w="3544" w:type="dxa"/>
          </w:tcPr>
          <w:p w14:paraId="77ED118B" w14:textId="7D5F13A8" w:rsidR="00133079" w:rsidRPr="00256973" w:rsidRDefault="0007244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Cs w:val="24"/>
                <w:lang w:val="hu-HU"/>
              </w:rPr>
              <w:t>Teendő/szükséges módosítás</w:t>
            </w:r>
          </w:p>
        </w:tc>
      </w:tr>
      <w:tr w:rsidR="00133079" w:rsidRPr="00256973" w14:paraId="5630AD66" w14:textId="77777777" w:rsidTr="001330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3" w:type="dxa"/>
          </w:tcPr>
          <w:p w14:paraId="61829076" w14:textId="77777777" w:rsidR="00133079" w:rsidRPr="00256973" w:rsidRDefault="00133079">
            <w:pPr>
              <w:rPr>
                <w:rFonts w:ascii="Times New Roman" w:hAnsi="Times New Roman" w:cs="Times New Roman"/>
                <w:szCs w:val="24"/>
                <w:lang w:val="hu-HU"/>
              </w:rPr>
            </w:pPr>
          </w:p>
        </w:tc>
        <w:tc>
          <w:tcPr>
            <w:tcW w:w="3852" w:type="dxa"/>
          </w:tcPr>
          <w:p w14:paraId="2BA226A1" w14:textId="77777777" w:rsidR="00133079" w:rsidRPr="00256973" w:rsidRDefault="001330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val="hu-HU"/>
              </w:rPr>
            </w:pPr>
          </w:p>
        </w:tc>
        <w:tc>
          <w:tcPr>
            <w:tcW w:w="3544" w:type="dxa"/>
          </w:tcPr>
          <w:p w14:paraId="17AD93B2" w14:textId="77777777" w:rsidR="00133079" w:rsidRPr="00256973" w:rsidRDefault="001330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val="hu-HU"/>
              </w:rPr>
            </w:pPr>
          </w:p>
        </w:tc>
      </w:tr>
    </w:tbl>
    <w:p w14:paraId="6D072C0D" w14:textId="63704596" w:rsidR="00B55A28" w:rsidRPr="00256973" w:rsidRDefault="000409E1" w:rsidP="1D35340D">
      <w:pPr>
        <w:rPr>
          <w:rFonts w:ascii="Times New Roman" w:hAnsi="Times New Roman" w:cs="Times New Roman"/>
          <w:sz w:val="16"/>
          <w:szCs w:val="18"/>
          <w:lang w:val="hu-HU"/>
        </w:rPr>
      </w:pPr>
      <w:r w:rsidRPr="00256973">
        <w:rPr>
          <w:rFonts w:ascii="Times New Roman" w:hAnsi="Times New Roman" w:cs="Times New Roman"/>
          <w:sz w:val="16"/>
          <w:szCs w:val="18"/>
          <w:lang w:val="hu-HU"/>
        </w:rPr>
        <w:t>*</w:t>
      </w:r>
      <w:r w:rsidR="006A6131" w:rsidRPr="00256973">
        <w:rPr>
          <w:rFonts w:ascii="Times New Roman" w:hAnsi="Times New Roman" w:cs="Times New Roman"/>
          <w:sz w:val="16"/>
          <w:szCs w:val="18"/>
          <w:lang w:val="hu-HU"/>
        </w:rPr>
        <w:t>A felülvizsgálat</w:t>
      </w:r>
      <w:r w:rsidR="00AD1A96" w:rsidRPr="00256973">
        <w:rPr>
          <w:rFonts w:ascii="Times New Roman" w:hAnsi="Times New Roman" w:cs="Times New Roman"/>
          <w:sz w:val="16"/>
          <w:szCs w:val="18"/>
          <w:lang w:val="hu-HU"/>
        </w:rPr>
        <w:t xml:space="preserve">ot ajánlott negyedéveként végezni. </w:t>
      </w:r>
    </w:p>
    <w:p w14:paraId="675D9265" w14:textId="482B0CFD" w:rsidR="00B55A28" w:rsidRPr="00EB45FB" w:rsidRDefault="1D35340D" w:rsidP="00EB45FB">
      <w:pPr>
        <w:pStyle w:val="Listaszerbekezds"/>
        <w:numPr>
          <w:ilvl w:val="0"/>
          <w:numId w:val="11"/>
        </w:numPr>
        <w:rPr>
          <w:rFonts w:ascii="Times New Roman" w:hAnsi="Times New Roman" w:cs="Times New Roman"/>
          <w:b/>
          <w:bCs/>
          <w:lang w:val="hu-HU"/>
        </w:rPr>
      </w:pPr>
      <w:r w:rsidRPr="00EB45FB">
        <w:rPr>
          <w:rFonts w:ascii="Times New Roman" w:hAnsi="Times New Roman" w:cs="Times New Roman"/>
          <w:b/>
          <w:bCs/>
          <w:sz w:val="22"/>
          <w:lang w:val="hu-HU"/>
        </w:rPr>
        <w:t>A fejlesztési terv lezárása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986"/>
        <w:gridCol w:w="4986"/>
      </w:tblGrid>
      <w:tr w:rsidR="00B55A28" w:rsidRPr="00EB45FB" w14:paraId="41EFE2D5" w14:textId="77777777" w:rsidTr="1D35340D">
        <w:tc>
          <w:tcPr>
            <w:tcW w:w="4986" w:type="dxa"/>
            <w:vAlign w:val="center"/>
          </w:tcPr>
          <w:p w14:paraId="63FE23B7" w14:textId="77777777" w:rsidR="00B55A28" w:rsidRPr="00EB45FB" w:rsidRDefault="007178E6">
            <w:pPr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  <w:r w:rsidRPr="00EB45FB"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  <w:t>A fejlesztési folyamat lezárásának időpontja:</w:t>
            </w:r>
          </w:p>
        </w:tc>
        <w:tc>
          <w:tcPr>
            <w:tcW w:w="4986" w:type="dxa"/>
            <w:vAlign w:val="center"/>
          </w:tcPr>
          <w:p w14:paraId="48A21919" w14:textId="77777777" w:rsidR="00B55A28" w:rsidRPr="00EB45FB" w:rsidRDefault="00B55A28">
            <w:pPr>
              <w:rPr>
                <w:rFonts w:ascii="Times New Roman" w:hAnsi="Times New Roman" w:cs="Times New Roman"/>
                <w:szCs w:val="24"/>
                <w:lang w:val="hu-HU"/>
              </w:rPr>
            </w:pPr>
          </w:p>
        </w:tc>
      </w:tr>
      <w:tr w:rsidR="00B55A28" w:rsidRPr="00EB45FB" w14:paraId="4EEBCA81" w14:textId="77777777" w:rsidTr="1D35340D">
        <w:tc>
          <w:tcPr>
            <w:tcW w:w="4986" w:type="dxa"/>
            <w:vAlign w:val="center"/>
          </w:tcPr>
          <w:p w14:paraId="77DA22C5" w14:textId="77777777" w:rsidR="00B55A28" w:rsidRPr="00EB45FB" w:rsidRDefault="007178E6">
            <w:pPr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  <w:r w:rsidRPr="00EB45FB"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  <w:t>Az elért eredmények rövid összegzése:</w:t>
            </w:r>
          </w:p>
        </w:tc>
        <w:tc>
          <w:tcPr>
            <w:tcW w:w="4986" w:type="dxa"/>
            <w:vAlign w:val="center"/>
          </w:tcPr>
          <w:p w14:paraId="6BD18F9B" w14:textId="77777777" w:rsidR="00B55A28" w:rsidRPr="00EB45FB" w:rsidRDefault="007178E6">
            <w:pPr>
              <w:rPr>
                <w:rFonts w:ascii="Times New Roman" w:hAnsi="Times New Roman" w:cs="Times New Roman"/>
                <w:szCs w:val="24"/>
                <w:lang w:val="hu-HU"/>
              </w:rPr>
            </w:pPr>
            <w:r w:rsidRPr="00EB45FB">
              <w:rPr>
                <w:rFonts w:ascii="Times New Roman" w:hAnsi="Times New Roman" w:cs="Times New Roman"/>
                <w:szCs w:val="24"/>
                <w:lang w:val="hu-HU"/>
              </w:rPr>
              <w:br/>
            </w:r>
            <w:r w:rsidRPr="00EB45FB">
              <w:rPr>
                <w:rFonts w:ascii="Times New Roman" w:hAnsi="Times New Roman" w:cs="Times New Roman"/>
                <w:szCs w:val="24"/>
                <w:lang w:val="hu-HU"/>
              </w:rPr>
              <w:br/>
            </w:r>
            <w:r w:rsidRPr="00EB45FB">
              <w:rPr>
                <w:rFonts w:ascii="Times New Roman" w:hAnsi="Times New Roman" w:cs="Times New Roman"/>
                <w:szCs w:val="24"/>
                <w:lang w:val="hu-HU"/>
              </w:rPr>
              <w:br/>
            </w:r>
          </w:p>
        </w:tc>
      </w:tr>
      <w:tr w:rsidR="00B55A28" w:rsidRPr="00EB45FB" w14:paraId="4921455C" w14:textId="77777777" w:rsidTr="1D35340D">
        <w:tc>
          <w:tcPr>
            <w:tcW w:w="4986" w:type="dxa"/>
            <w:vAlign w:val="center"/>
          </w:tcPr>
          <w:p w14:paraId="581FFF6D" w14:textId="77777777" w:rsidR="00B55A28" w:rsidRPr="00EB45FB" w:rsidRDefault="007178E6">
            <w:pPr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</w:pPr>
            <w:r w:rsidRPr="00EB45FB">
              <w:rPr>
                <w:rFonts w:ascii="Times New Roman" w:hAnsi="Times New Roman" w:cs="Times New Roman"/>
                <w:b/>
                <w:bCs/>
                <w:szCs w:val="24"/>
                <w:lang w:val="hu-HU"/>
              </w:rPr>
              <w:t>További javaslat / szükséges továbblépés:</w:t>
            </w:r>
          </w:p>
        </w:tc>
        <w:tc>
          <w:tcPr>
            <w:tcW w:w="4986" w:type="dxa"/>
            <w:vAlign w:val="center"/>
          </w:tcPr>
          <w:p w14:paraId="238601FE" w14:textId="77777777" w:rsidR="00B55A28" w:rsidRPr="00EB45FB" w:rsidRDefault="007178E6">
            <w:pPr>
              <w:rPr>
                <w:rFonts w:ascii="Times New Roman" w:hAnsi="Times New Roman" w:cs="Times New Roman"/>
                <w:szCs w:val="24"/>
                <w:lang w:val="hu-HU"/>
              </w:rPr>
            </w:pPr>
            <w:r w:rsidRPr="00EB45FB">
              <w:rPr>
                <w:rFonts w:ascii="Times New Roman" w:hAnsi="Times New Roman" w:cs="Times New Roman"/>
                <w:szCs w:val="24"/>
                <w:lang w:val="hu-HU"/>
              </w:rPr>
              <w:br/>
            </w:r>
            <w:r w:rsidRPr="00EB45FB">
              <w:rPr>
                <w:rFonts w:ascii="Times New Roman" w:hAnsi="Times New Roman" w:cs="Times New Roman"/>
                <w:szCs w:val="24"/>
                <w:lang w:val="hu-HU"/>
              </w:rPr>
              <w:br/>
            </w:r>
          </w:p>
        </w:tc>
      </w:tr>
    </w:tbl>
    <w:p w14:paraId="0F3CABC7" w14:textId="77777777" w:rsidR="00B55A28" w:rsidRPr="006A6131" w:rsidRDefault="00B55A28" w:rsidP="1D35340D">
      <w:pPr>
        <w:rPr>
          <w:lang w:val="hu-HU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0"/>
        <w:gridCol w:w="5558"/>
      </w:tblGrid>
      <w:tr w:rsidR="00B55A28" w:rsidRPr="00324AEC" w14:paraId="59CA11EC" w14:textId="77777777" w:rsidTr="003B3B24">
        <w:tc>
          <w:tcPr>
            <w:tcW w:w="4986" w:type="dxa"/>
            <w:vAlign w:val="center"/>
          </w:tcPr>
          <w:p w14:paraId="04A20A88" w14:textId="79ED3ABA" w:rsidR="00B55A28" w:rsidRPr="00324AEC" w:rsidRDefault="007178E6">
            <w:pPr>
              <w:rPr>
                <w:rFonts w:ascii="Times New Roman" w:hAnsi="Times New Roman" w:cs="Times New Roman"/>
                <w:sz w:val="22"/>
                <w:szCs w:val="28"/>
                <w:lang w:val="hu-HU"/>
              </w:rPr>
            </w:pPr>
            <w:proofErr w:type="gramStart"/>
            <w:r w:rsidRPr="00324AEC">
              <w:rPr>
                <w:rFonts w:ascii="Times New Roman" w:hAnsi="Times New Roman" w:cs="Times New Roman"/>
                <w:sz w:val="22"/>
                <w:szCs w:val="28"/>
                <w:lang w:val="hu-HU"/>
              </w:rPr>
              <w:t>Kelt:</w:t>
            </w:r>
            <w:r w:rsidR="003B3B24" w:rsidRPr="00324AEC">
              <w:rPr>
                <w:rFonts w:ascii="Times New Roman" w:hAnsi="Times New Roman" w:cs="Times New Roman"/>
                <w:sz w:val="22"/>
                <w:szCs w:val="28"/>
                <w:lang w:val="hu-HU"/>
              </w:rPr>
              <w:t>…</w:t>
            </w:r>
            <w:proofErr w:type="gramEnd"/>
            <w:r w:rsidR="003B3B24" w:rsidRPr="00324AEC">
              <w:rPr>
                <w:rFonts w:ascii="Times New Roman" w:hAnsi="Times New Roman" w:cs="Times New Roman"/>
                <w:sz w:val="22"/>
                <w:szCs w:val="28"/>
                <w:lang w:val="hu-HU"/>
              </w:rPr>
              <w:t>……………………………………………</w:t>
            </w:r>
          </w:p>
          <w:p w14:paraId="178975D1" w14:textId="77777777" w:rsidR="003B3B24" w:rsidRPr="00324AEC" w:rsidRDefault="003B3B24">
            <w:pPr>
              <w:rPr>
                <w:rFonts w:ascii="Times New Roman" w:hAnsi="Times New Roman" w:cs="Times New Roman"/>
                <w:sz w:val="22"/>
                <w:szCs w:val="28"/>
                <w:lang w:val="hu-HU"/>
              </w:rPr>
            </w:pPr>
          </w:p>
        </w:tc>
        <w:tc>
          <w:tcPr>
            <w:tcW w:w="4986" w:type="dxa"/>
            <w:vAlign w:val="center"/>
          </w:tcPr>
          <w:p w14:paraId="5B08B5D1" w14:textId="77777777" w:rsidR="00B55A28" w:rsidRPr="00324AEC" w:rsidRDefault="00B55A28">
            <w:pPr>
              <w:rPr>
                <w:sz w:val="22"/>
                <w:szCs w:val="28"/>
                <w:lang w:val="hu-HU"/>
              </w:rPr>
            </w:pPr>
          </w:p>
        </w:tc>
      </w:tr>
      <w:tr w:rsidR="00B55A28" w:rsidRPr="00324AEC" w14:paraId="4593BE8C" w14:textId="77777777" w:rsidTr="003B3B24">
        <w:tc>
          <w:tcPr>
            <w:tcW w:w="4986" w:type="dxa"/>
            <w:vAlign w:val="center"/>
          </w:tcPr>
          <w:p w14:paraId="6FAD64CA" w14:textId="77777777" w:rsidR="00B55A28" w:rsidRPr="00324AEC" w:rsidRDefault="007178E6">
            <w:pPr>
              <w:rPr>
                <w:rFonts w:ascii="Times New Roman" w:hAnsi="Times New Roman" w:cs="Times New Roman"/>
                <w:sz w:val="22"/>
                <w:szCs w:val="28"/>
                <w:lang w:val="hu-HU"/>
              </w:rPr>
            </w:pPr>
            <w:r w:rsidRPr="00324AEC">
              <w:rPr>
                <w:rFonts w:ascii="Times New Roman" w:hAnsi="Times New Roman" w:cs="Times New Roman"/>
                <w:sz w:val="22"/>
                <w:szCs w:val="28"/>
                <w:lang w:val="hu-HU"/>
              </w:rPr>
              <w:t>A fejlesztési tervet készítő szakember aláírása:</w:t>
            </w:r>
          </w:p>
        </w:tc>
        <w:tc>
          <w:tcPr>
            <w:tcW w:w="4986" w:type="dxa"/>
            <w:vAlign w:val="center"/>
          </w:tcPr>
          <w:p w14:paraId="783C8976" w14:textId="77777777" w:rsidR="00B55A28" w:rsidRPr="00324AEC" w:rsidRDefault="00B55A28">
            <w:pPr>
              <w:rPr>
                <w:sz w:val="22"/>
                <w:szCs w:val="28"/>
                <w:lang w:val="hu-HU"/>
              </w:rPr>
            </w:pPr>
          </w:p>
          <w:p w14:paraId="16DEB4AB" w14:textId="7504E137" w:rsidR="003B3B24" w:rsidRPr="00324AEC" w:rsidRDefault="003B3B24">
            <w:pPr>
              <w:rPr>
                <w:sz w:val="22"/>
                <w:szCs w:val="28"/>
                <w:lang w:val="hu-HU"/>
              </w:rPr>
            </w:pPr>
            <w:r w:rsidRPr="00324AEC">
              <w:rPr>
                <w:sz w:val="22"/>
                <w:szCs w:val="28"/>
                <w:lang w:val="hu-HU"/>
              </w:rPr>
              <w:t>……………………………….………………………………</w:t>
            </w:r>
          </w:p>
        </w:tc>
      </w:tr>
      <w:tr w:rsidR="00B55A28" w:rsidRPr="00324AEC" w14:paraId="0C00AB75" w14:textId="77777777" w:rsidTr="003B3B24">
        <w:tc>
          <w:tcPr>
            <w:tcW w:w="4986" w:type="dxa"/>
            <w:vAlign w:val="center"/>
          </w:tcPr>
          <w:p w14:paraId="3B1A4B9D" w14:textId="77777777" w:rsidR="00B55A28" w:rsidRPr="00324AEC" w:rsidRDefault="007178E6">
            <w:pPr>
              <w:rPr>
                <w:rFonts w:ascii="Times New Roman" w:hAnsi="Times New Roman" w:cs="Times New Roman"/>
                <w:sz w:val="22"/>
                <w:szCs w:val="28"/>
                <w:lang w:val="hu-HU"/>
              </w:rPr>
            </w:pPr>
            <w:r w:rsidRPr="00324AEC">
              <w:rPr>
                <w:rFonts w:ascii="Times New Roman" w:hAnsi="Times New Roman" w:cs="Times New Roman"/>
                <w:sz w:val="22"/>
                <w:szCs w:val="28"/>
                <w:lang w:val="hu-HU"/>
              </w:rPr>
              <w:t>Bevont személy aláírása:</w:t>
            </w:r>
          </w:p>
        </w:tc>
        <w:tc>
          <w:tcPr>
            <w:tcW w:w="4986" w:type="dxa"/>
            <w:vAlign w:val="center"/>
          </w:tcPr>
          <w:p w14:paraId="30CE422C" w14:textId="77777777" w:rsidR="00B55A28" w:rsidRPr="00324AEC" w:rsidRDefault="00B55A28">
            <w:pPr>
              <w:rPr>
                <w:sz w:val="22"/>
                <w:szCs w:val="28"/>
                <w:lang w:val="hu-HU"/>
              </w:rPr>
            </w:pPr>
          </w:p>
          <w:p w14:paraId="2A77B1C8" w14:textId="77777777" w:rsidR="003B3B24" w:rsidRPr="00324AEC" w:rsidRDefault="003B3B24">
            <w:pPr>
              <w:rPr>
                <w:sz w:val="22"/>
                <w:szCs w:val="28"/>
                <w:lang w:val="hu-HU"/>
              </w:rPr>
            </w:pPr>
          </w:p>
          <w:p w14:paraId="0AD9C6F4" w14:textId="02E932EB" w:rsidR="003B3B24" w:rsidRPr="00324AEC" w:rsidRDefault="003B3B24">
            <w:pPr>
              <w:rPr>
                <w:sz w:val="22"/>
                <w:szCs w:val="28"/>
                <w:lang w:val="hu-HU"/>
              </w:rPr>
            </w:pPr>
            <w:r w:rsidRPr="00324AEC">
              <w:rPr>
                <w:sz w:val="22"/>
                <w:szCs w:val="28"/>
                <w:lang w:val="hu-HU"/>
              </w:rPr>
              <w:t>……………………………………………………………….</w:t>
            </w:r>
          </w:p>
        </w:tc>
      </w:tr>
      <w:tr w:rsidR="00B55A28" w:rsidRPr="00324AEC" w14:paraId="39B8DEB4" w14:textId="77777777" w:rsidTr="003B3B24">
        <w:tc>
          <w:tcPr>
            <w:tcW w:w="4986" w:type="dxa"/>
          </w:tcPr>
          <w:p w14:paraId="58A72244" w14:textId="77777777" w:rsidR="003B3B24" w:rsidRPr="00324AEC" w:rsidRDefault="003B3B24">
            <w:pPr>
              <w:rPr>
                <w:rFonts w:ascii="Times New Roman" w:hAnsi="Times New Roman" w:cs="Times New Roman"/>
                <w:sz w:val="22"/>
                <w:szCs w:val="28"/>
                <w:lang w:val="hu-HU"/>
              </w:rPr>
            </w:pPr>
          </w:p>
          <w:p w14:paraId="3B80D7F8" w14:textId="77777777" w:rsidR="003B3B24" w:rsidRPr="00324AEC" w:rsidRDefault="003B3B24">
            <w:pPr>
              <w:rPr>
                <w:rFonts w:ascii="Times New Roman" w:hAnsi="Times New Roman" w:cs="Times New Roman"/>
                <w:sz w:val="22"/>
                <w:szCs w:val="28"/>
                <w:lang w:val="hu-HU"/>
              </w:rPr>
            </w:pPr>
          </w:p>
          <w:p w14:paraId="29A01DC4" w14:textId="77777777" w:rsidR="003B3B24" w:rsidRPr="00324AEC" w:rsidRDefault="003B3B24">
            <w:pPr>
              <w:rPr>
                <w:rFonts w:ascii="Times New Roman" w:hAnsi="Times New Roman" w:cs="Times New Roman"/>
                <w:sz w:val="22"/>
                <w:szCs w:val="28"/>
                <w:lang w:val="hu-HU"/>
              </w:rPr>
            </w:pPr>
          </w:p>
          <w:p w14:paraId="0D080EB3" w14:textId="58EA2527" w:rsidR="00B55A28" w:rsidRPr="00324AEC" w:rsidRDefault="007178E6">
            <w:pPr>
              <w:rPr>
                <w:rFonts w:ascii="Times New Roman" w:hAnsi="Times New Roman" w:cs="Times New Roman"/>
                <w:sz w:val="22"/>
                <w:szCs w:val="28"/>
                <w:lang w:val="hu-HU"/>
              </w:rPr>
            </w:pPr>
            <w:r w:rsidRPr="00324AEC">
              <w:rPr>
                <w:rFonts w:ascii="Times New Roman" w:hAnsi="Times New Roman" w:cs="Times New Roman"/>
                <w:sz w:val="22"/>
                <w:szCs w:val="28"/>
                <w:lang w:val="hu-HU"/>
              </w:rPr>
              <w:t>Törvényes képviselő aláírása (kiskorú résztvevő esetén):</w:t>
            </w:r>
          </w:p>
        </w:tc>
        <w:tc>
          <w:tcPr>
            <w:tcW w:w="4986" w:type="dxa"/>
          </w:tcPr>
          <w:p w14:paraId="3FA58F19" w14:textId="77777777" w:rsidR="00B55A28" w:rsidRPr="00324AEC" w:rsidRDefault="00B55A28">
            <w:pPr>
              <w:rPr>
                <w:sz w:val="22"/>
                <w:szCs w:val="28"/>
                <w:lang w:val="hu-HU"/>
              </w:rPr>
            </w:pPr>
          </w:p>
          <w:p w14:paraId="4B6EAD5F" w14:textId="77777777" w:rsidR="003B3B24" w:rsidRPr="00324AEC" w:rsidRDefault="003B3B24">
            <w:pPr>
              <w:rPr>
                <w:sz w:val="22"/>
                <w:szCs w:val="28"/>
                <w:lang w:val="hu-HU"/>
              </w:rPr>
            </w:pPr>
          </w:p>
          <w:p w14:paraId="7C91D8D4" w14:textId="77777777" w:rsidR="003B3B24" w:rsidRPr="00324AEC" w:rsidRDefault="003B3B24">
            <w:pPr>
              <w:rPr>
                <w:sz w:val="22"/>
                <w:szCs w:val="28"/>
                <w:lang w:val="hu-HU"/>
              </w:rPr>
            </w:pPr>
          </w:p>
          <w:p w14:paraId="4B1F511A" w14:textId="7C3E16FD" w:rsidR="003B3B24" w:rsidRPr="00324AEC" w:rsidRDefault="003B3B24">
            <w:pPr>
              <w:rPr>
                <w:sz w:val="22"/>
                <w:szCs w:val="28"/>
                <w:lang w:val="hu-HU"/>
              </w:rPr>
            </w:pPr>
            <w:r w:rsidRPr="00324AEC">
              <w:rPr>
                <w:sz w:val="22"/>
                <w:szCs w:val="28"/>
                <w:lang w:val="hu-HU"/>
              </w:rPr>
              <w:t>……………………………………………………………….</w:t>
            </w:r>
          </w:p>
        </w:tc>
      </w:tr>
    </w:tbl>
    <w:p w14:paraId="65F9C3DC" w14:textId="77777777" w:rsidR="00B55A28" w:rsidRPr="006A6131" w:rsidRDefault="00B55A28" w:rsidP="1D35340D">
      <w:pPr>
        <w:rPr>
          <w:lang w:val="hu-HU"/>
        </w:rPr>
      </w:pPr>
    </w:p>
    <w:p w14:paraId="580BFF6D" w14:textId="77777777" w:rsidR="00B55A28" w:rsidRPr="003B3B24" w:rsidRDefault="1D35340D" w:rsidP="003B3B24">
      <w:pPr>
        <w:jc w:val="both"/>
        <w:rPr>
          <w:rFonts w:ascii="Times New Roman" w:hAnsi="Times New Roman" w:cs="Times New Roman"/>
          <w:sz w:val="24"/>
          <w:szCs w:val="28"/>
          <w:lang w:val="hu-HU"/>
        </w:rPr>
      </w:pPr>
      <w:r w:rsidRPr="003B3B24">
        <w:rPr>
          <w:rFonts w:ascii="Times New Roman" w:hAnsi="Times New Roman" w:cs="Times New Roman"/>
          <w:sz w:val="22"/>
          <w:lang w:val="hu-HU"/>
        </w:rPr>
        <w:t>Megjegyzés: A dokumentum az EFOP Plusz-3.3.3-25 Felhívás szerinti, minden bevont résztvevőre kötelező „előrehaladási dokumentum” egyéni fejlesztési terv részének szakmai sablonja. Az előrehaladási dokumentum sablonját az EFOP Plusz-3.3.1-25 „Egy eséllyel több” – Esélyteremtő szakmai hálózat fejlesztése című kiemelt projekt biztosítja a Kedvezményezettek számára. Az előzetes igényfelmérés, tájékoztatás, toborzás és résztvevő-kiválasztás nem e dokumentumban rögzítendő.</w:t>
      </w:r>
    </w:p>
    <w:sectPr w:rsidR="00B55A28" w:rsidRPr="003B3B24" w:rsidSect="00034616">
      <w:headerReference w:type="default" r:id="rId11"/>
      <w:footerReference w:type="default" r:id="rId12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58DDC" w14:textId="77777777" w:rsidR="00460514" w:rsidRDefault="00460514" w:rsidP="00D82DB5">
      <w:pPr>
        <w:spacing w:after="0" w:line="240" w:lineRule="auto"/>
      </w:pPr>
      <w:r>
        <w:separator/>
      </w:r>
    </w:p>
  </w:endnote>
  <w:endnote w:type="continuationSeparator" w:id="0">
    <w:p w14:paraId="5FC69093" w14:textId="77777777" w:rsidR="00460514" w:rsidRDefault="00460514" w:rsidP="00D82D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0C7BD" w14:textId="3DA9D980" w:rsidR="00B562D5" w:rsidRDefault="00B562D5">
    <w:pPr>
      <w:pStyle w:val="llb"/>
    </w:pPr>
  </w:p>
  <w:p w14:paraId="724BBDBE" w14:textId="77777777" w:rsidR="00B562D5" w:rsidRPr="00C14AD6" w:rsidRDefault="00B562D5" w:rsidP="00B562D5">
    <w:pPr>
      <w:pStyle w:val="llb"/>
    </w:pPr>
    <w:r w:rsidRPr="00C14AD6">
      <w:rPr>
        <w:rFonts w:ascii="Times New Roman" w:hAnsi="Times New Roman" w:cs="Times New Roman"/>
      </w:rPr>
      <w:ptab w:relativeTo="margin" w:alignment="center" w:leader="none"/>
    </w:r>
    <w:r w:rsidRPr="00C14AD6">
      <w:rPr>
        <w:rFonts w:ascii="Times New Roman" w:hAnsi="Times New Roman" w:cs="Times New Roman"/>
      </w:rPr>
      <w:ptab w:relativeTo="margin" w:alignment="right" w:leader="none"/>
    </w:r>
    <w:proofErr w:type="spellStart"/>
    <w:r w:rsidRPr="4962AACA">
      <w:rPr>
        <w:rFonts w:ascii="Times New Roman" w:hAnsi="Times New Roman" w:cs="Times New Roman"/>
      </w:rPr>
      <w:t>Projektazonosító</w:t>
    </w:r>
    <w:proofErr w:type="spellEnd"/>
    <w:r w:rsidRPr="4962AACA">
      <w:rPr>
        <w:rFonts w:ascii="Times New Roman" w:hAnsi="Times New Roman" w:cs="Times New Roman"/>
      </w:rPr>
      <w:t xml:space="preserve"> </w:t>
    </w:r>
    <w:proofErr w:type="spellStart"/>
    <w:r w:rsidRPr="4962AACA">
      <w:rPr>
        <w:rFonts w:ascii="Times New Roman" w:hAnsi="Times New Roman" w:cs="Times New Roman"/>
      </w:rPr>
      <w:t>száma</w:t>
    </w:r>
    <w:proofErr w:type="spellEnd"/>
  </w:p>
  <w:p w14:paraId="5EBB2346" w14:textId="77777777" w:rsidR="00B562D5" w:rsidRPr="00C14AD6" w:rsidRDefault="00B562D5" w:rsidP="00B562D5">
    <w:pPr>
      <w:pStyle w:val="llb"/>
      <w:rPr>
        <w:rFonts w:ascii="Times New Roman" w:hAnsi="Times New Roman" w:cs="Times New Roman"/>
      </w:rPr>
    </w:pPr>
    <w:proofErr w:type="spellStart"/>
    <w:r w:rsidRPr="4962AACA">
      <w:rPr>
        <w:rFonts w:ascii="Times New Roman" w:hAnsi="Times New Roman" w:cs="Times New Roman"/>
      </w:rPr>
      <w:t>Logó</w:t>
    </w:r>
    <w:proofErr w:type="spellEnd"/>
    <w:r w:rsidRPr="4962AACA">
      <w:rPr>
        <w:rFonts w:ascii="Times New Roman" w:hAnsi="Times New Roman" w:cs="Times New Roman"/>
      </w:rPr>
      <w:t xml:space="preserve"> </w:t>
    </w:r>
    <w:proofErr w:type="spellStart"/>
    <w:r w:rsidRPr="4962AACA">
      <w:rPr>
        <w:rFonts w:ascii="Times New Roman" w:hAnsi="Times New Roman" w:cs="Times New Roman"/>
      </w:rPr>
      <w:t>helye</w:t>
    </w:r>
    <w:proofErr w:type="spellEnd"/>
  </w:p>
  <w:p w14:paraId="4C451B02" w14:textId="4A69593F" w:rsidR="00B562D5" w:rsidRPr="00D8119E" w:rsidRDefault="00B562D5" w:rsidP="00B562D5">
    <w:pPr>
      <w:pStyle w:val="llb"/>
      <w:rPr>
        <w:rFonts w:ascii="Times New Roman" w:hAnsi="Times New Roman" w:cs="Times New Roman"/>
      </w:rPr>
    </w:pPr>
    <w:proofErr w:type="spellStart"/>
    <w:r w:rsidRPr="00C14AD6">
      <w:rPr>
        <w:rFonts w:ascii="Times New Roman" w:hAnsi="Times New Roman" w:cs="Times New Roman"/>
      </w:rPr>
      <w:t>elérhetőség</w:t>
    </w:r>
    <w:proofErr w:type="spellEnd"/>
  </w:p>
  <w:p w14:paraId="5C36B510" w14:textId="77777777" w:rsidR="00B562D5" w:rsidRDefault="00B562D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F28F0" w14:textId="77777777" w:rsidR="00460514" w:rsidRDefault="00460514" w:rsidP="00D82DB5">
      <w:pPr>
        <w:spacing w:after="0" w:line="240" w:lineRule="auto"/>
      </w:pPr>
      <w:r>
        <w:separator/>
      </w:r>
    </w:p>
  </w:footnote>
  <w:footnote w:type="continuationSeparator" w:id="0">
    <w:p w14:paraId="3BFFC976" w14:textId="77777777" w:rsidR="00460514" w:rsidRDefault="00460514" w:rsidP="00D82D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4EF78" w14:textId="0F38130A" w:rsidR="00732121" w:rsidRPr="00D512C5" w:rsidRDefault="00D82DB5" w:rsidP="00732121">
    <w:pPr>
      <w:pStyle w:val="lfej"/>
      <w:tabs>
        <w:tab w:val="left" w:pos="6521"/>
      </w:tabs>
      <w:jc w:val="both"/>
      <w:rPr>
        <w:rFonts w:ascii="Times New Roman" w:hAnsi="Times New Roman" w:cs="Times New Roman"/>
      </w:rPr>
    </w:pPr>
    <w:r w:rsidRPr="00D82DB5">
      <w:rPr>
        <w:rFonts w:ascii="Aptos" w:eastAsia="Aptos" w:hAnsi="Aptos" w:cs="Times New Roman"/>
        <w:noProof/>
        <w:kern w:val="2"/>
        <w:sz w:val="22"/>
        <w:lang w:val="hu-HU"/>
        <w14:ligatures w14:val="standardContextual"/>
      </w:rPr>
      <w:drawing>
        <wp:anchor distT="0" distB="0" distL="0" distR="0" simplePos="0" relativeHeight="251658240" behindDoc="1" locked="0" layoutInCell="1" allowOverlap="1" wp14:anchorId="2B8579C1" wp14:editId="285E5F2D">
          <wp:simplePos x="0" y="0"/>
          <wp:positionH relativeFrom="page">
            <wp:posOffset>438505</wp:posOffset>
          </wp:positionH>
          <wp:positionV relativeFrom="page">
            <wp:posOffset>3399</wp:posOffset>
          </wp:positionV>
          <wp:extent cx="3440048" cy="911001"/>
          <wp:effectExtent l="0" t="0" r="0" b="3810"/>
          <wp:wrapNone/>
          <wp:docPr id="3" name="officeArt object" descr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Picture 12" descr="Picture 1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79776" cy="921522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71794">
      <w:rPr>
        <w:rFonts w:ascii="Times New Roman" w:hAnsi="Times New Roman" w:cs="Times New Roman"/>
      </w:rPr>
      <w:tab/>
    </w:r>
    <w:r w:rsidR="00B71794">
      <w:rPr>
        <w:rFonts w:ascii="Times New Roman" w:hAnsi="Times New Roman" w:cs="Times New Roman"/>
      </w:rPr>
      <w:tab/>
    </w:r>
  </w:p>
  <w:p w14:paraId="2F1080E1" w14:textId="3A3793D6" w:rsidR="00D82DB5" w:rsidRPr="00D512C5" w:rsidRDefault="00D82DB5" w:rsidP="00732121">
    <w:pPr>
      <w:pStyle w:val="lfej"/>
      <w:jc w:val="both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zmozott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zmozott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Felsorol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Felsorol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F3B0EBB"/>
    <w:multiLevelType w:val="hybridMultilevel"/>
    <w:tmpl w:val="70BA30FA"/>
    <w:lvl w:ilvl="0" w:tplc="A8F2FA40">
      <w:start w:val="1"/>
      <w:numFmt w:val="bullet"/>
      <w:lvlText w:val="-"/>
      <w:lvlJc w:val="left"/>
      <w:pPr>
        <w:ind w:left="862" w:hanging="360"/>
      </w:pPr>
      <w:rPr>
        <w:rFonts w:ascii="Verdana" w:hAnsi="Verdana" w:hint="default"/>
      </w:rPr>
    </w:lvl>
    <w:lvl w:ilvl="1" w:tplc="FFFFFFFF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2FD65F50"/>
    <w:multiLevelType w:val="hybridMultilevel"/>
    <w:tmpl w:val="8968FEFE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42847ED4"/>
    <w:multiLevelType w:val="hybridMultilevel"/>
    <w:tmpl w:val="4E4E7A7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76713E"/>
    <w:multiLevelType w:val="hybridMultilevel"/>
    <w:tmpl w:val="294CABA2"/>
    <w:lvl w:ilvl="0" w:tplc="E00A983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2B477C"/>
    <w:multiLevelType w:val="hybridMultilevel"/>
    <w:tmpl w:val="C9B002B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720838">
    <w:abstractNumId w:val="8"/>
  </w:num>
  <w:num w:numId="2" w16cid:durableId="467552623">
    <w:abstractNumId w:val="6"/>
  </w:num>
  <w:num w:numId="3" w16cid:durableId="15691184">
    <w:abstractNumId w:val="5"/>
  </w:num>
  <w:num w:numId="4" w16cid:durableId="1984846514">
    <w:abstractNumId w:val="4"/>
  </w:num>
  <w:num w:numId="5" w16cid:durableId="377902059">
    <w:abstractNumId w:val="7"/>
  </w:num>
  <w:num w:numId="6" w16cid:durableId="1519198025">
    <w:abstractNumId w:val="3"/>
  </w:num>
  <w:num w:numId="7" w16cid:durableId="838347831">
    <w:abstractNumId w:val="2"/>
  </w:num>
  <w:num w:numId="8" w16cid:durableId="79640511">
    <w:abstractNumId w:val="1"/>
  </w:num>
  <w:num w:numId="9" w16cid:durableId="1744176812">
    <w:abstractNumId w:val="0"/>
  </w:num>
  <w:num w:numId="10" w16cid:durableId="1933196928">
    <w:abstractNumId w:val="13"/>
  </w:num>
  <w:num w:numId="11" w16cid:durableId="1057558258">
    <w:abstractNumId w:val="11"/>
  </w:num>
  <w:num w:numId="12" w16cid:durableId="723139270">
    <w:abstractNumId w:val="12"/>
  </w:num>
  <w:num w:numId="13" w16cid:durableId="456534970">
    <w:abstractNumId w:val="10"/>
  </w:num>
  <w:num w:numId="14" w16cid:durableId="152478599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409E1"/>
    <w:rsid w:val="000434F5"/>
    <w:rsid w:val="0006063C"/>
    <w:rsid w:val="00072441"/>
    <w:rsid w:val="000B2CAB"/>
    <w:rsid w:val="000E19D6"/>
    <w:rsid w:val="0010554F"/>
    <w:rsid w:val="00111A24"/>
    <w:rsid w:val="00133079"/>
    <w:rsid w:val="0015074B"/>
    <w:rsid w:val="001715BB"/>
    <w:rsid w:val="00172712"/>
    <w:rsid w:val="00181F53"/>
    <w:rsid w:val="001B1969"/>
    <w:rsid w:val="001E4756"/>
    <w:rsid w:val="00236E03"/>
    <w:rsid w:val="0025487B"/>
    <w:rsid w:val="00256973"/>
    <w:rsid w:val="0029639D"/>
    <w:rsid w:val="002C49FC"/>
    <w:rsid w:val="002E2FCC"/>
    <w:rsid w:val="002E399A"/>
    <w:rsid w:val="002F046A"/>
    <w:rsid w:val="00300690"/>
    <w:rsid w:val="00324AEC"/>
    <w:rsid w:val="00326F90"/>
    <w:rsid w:val="0039477A"/>
    <w:rsid w:val="003B3B24"/>
    <w:rsid w:val="004444DB"/>
    <w:rsid w:val="00460514"/>
    <w:rsid w:val="004B5E5F"/>
    <w:rsid w:val="005277F8"/>
    <w:rsid w:val="00595459"/>
    <w:rsid w:val="00596526"/>
    <w:rsid w:val="006029C6"/>
    <w:rsid w:val="006A6131"/>
    <w:rsid w:val="006B3A48"/>
    <w:rsid w:val="007178E6"/>
    <w:rsid w:val="00732121"/>
    <w:rsid w:val="00747682"/>
    <w:rsid w:val="0076000D"/>
    <w:rsid w:val="007B2F99"/>
    <w:rsid w:val="00865C90"/>
    <w:rsid w:val="008A60D0"/>
    <w:rsid w:val="00992907"/>
    <w:rsid w:val="009B72B4"/>
    <w:rsid w:val="00A04C35"/>
    <w:rsid w:val="00AA1D8D"/>
    <w:rsid w:val="00AD1A96"/>
    <w:rsid w:val="00AE1117"/>
    <w:rsid w:val="00B36845"/>
    <w:rsid w:val="00B47730"/>
    <w:rsid w:val="00B55A28"/>
    <w:rsid w:val="00B562D5"/>
    <w:rsid w:val="00B71794"/>
    <w:rsid w:val="00C52C07"/>
    <w:rsid w:val="00CA6441"/>
    <w:rsid w:val="00CB0664"/>
    <w:rsid w:val="00CD05CC"/>
    <w:rsid w:val="00D05925"/>
    <w:rsid w:val="00D33B81"/>
    <w:rsid w:val="00D512C5"/>
    <w:rsid w:val="00D82DB5"/>
    <w:rsid w:val="00E67557"/>
    <w:rsid w:val="00EB45FB"/>
    <w:rsid w:val="00EF6254"/>
    <w:rsid w:val="00F1227F"/>
    <w:rsid w:val="00F747A8"/>
    <w:rsid w:val="00FC693F"/>
    <w:rsid w:val="1D35340D"/>
    <w:rsid w:val="204E7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062061"/>
  <w14:defaultImageDpi w14:val="330"/>
  <w15:docId w15:val="{53B2E625-544B-4265-85BF-330C412C3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693F"/>
    <w:rPr>
      <w:rFonts w:ascii="Arial" w:hAnsi="Arial"/>
      <w:sz w:val="20"/>
    </w:rPr>
  </w:style>
  <w:style w:type="paragraph" w:styleId="Cmsor1">
    <w:name w:val="heading 1"/>
    <w:basedOn w:val="Norml"/>
    <w:next w:val="Norml"/>
    <w:link w:val="Cmsor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/>
    <w:rsid w:val="00FC693F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/>
    <w:rsid w:val="00FC693F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AA1D8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/>
    <w:rsid w:val="00AA1D8D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l"/>
    <w:uiPriority w:val="99"/>
    <w:unhideWhenUsed/>
    <w:rsid w:val="00326F90"/>
    <w:pPr>
      <w:ind w:left="1080" w:hanging="360"/>
      <w:contextualSpacing/>
    </w:pPr>
  </w:style>
  <w:style w:type="paragraph" w:styleId="Felsorols">
    <w:name w:val="List Bullet"/>
    <w:basedOn w:val="Norml"/>
    <w:uiPriority w:val="99"/>
    <w:unhideWhenUsed/>
    <w:rsid w:val="00326F90"/>
    <w:pPr>
      <w:numPr>
        <w:numId w:val="1"/>
      </w:numPr>
      <w:contextualSpacing/>
    </w:pPr>
  </w:style>
  <w:style w:type="paragraph" w:styleId="Felsorols2">
    <w:name w:val="List Bullet 2"/>
    <w:basedOn w:val="Norml"/>
    <w:uiPriority w:val="99"/>
    <w:unhideWhenUsed/>
    <w:rsid w:val="00326F90"/>
    <w:pPr>
      <w:numPr>
        <w:numId w:val="2"/>
      </w:numPr>
      <w:contextualSpacing/>
    </w:pPr>
  </w:style>
  <w:style w:type="paragraph" w:styleId="Felsorols3">
    <w:name w:val="List Bullet 3"/>
    <w:basedOn w:val="Norml"/>
    <w:uiPriority w:val="99"/>
    <w:unhideWhenUsed/>
    <w:rsid w:val="00326F90"/>
    <w:pPr>
      <w:numPr>
        <w:numId w:val="3"/>
      </w:numPr>
      <w:contextualSpacing/>
    </w:pPr>
  </w:style>
  <w:style w:type="paragraph" w:styleId="Szmozottlista">
    <w:name w:val="List Number"/>
    <w:basedOn w:val="Norml"/>
    <w:uiPriority w:val="99"/>
    <w:unhideWhenUsed/>
    <w:rsid w:val="00326F90"/>
    <w:pPr>
      <w:numPr>
        <w:numId w:val="5"/>
      </w:numPr>
      <w:contextualSpacing/>
    </w:pPr>
  </w:style>
  <w:style w:type="paragraph" w:styleId="Szmozottlista2">
    <w:name w:val="List Number 2"/>
    <w:basedOn w:val="Norml"/>
    <w:uiPriority w:val="99"/>
    <w:unhideWhenUsed/>
    <w:rsid w:val="0029639D"/>
    <w:pPr>
      <w:numPr>
        <w:numId w:val="6"/>
      </w:numPr>
      <w:contextualSpacing/>
    </w:pPr>
  </w:style>
  <w:style w:type="paragraph" w:styleId="Szmozottlista3">
    <w:name w:val="List Number 3"/>
    <w:basedOn w:val="Norml"/>
    <w:uiPriority w:val="99"/>
    <w:unhideWhenUsed/>
    <w:rsid w:val="0029639D"/>
    <w:pPr>
      <w:numPr>
        <w:numId w:val="7"/>
      </w:numPr>
      <w:contextualSpacing/>
    </w:pPr>
  </w:style>
  <w:style w:type="paragraph" w:styleId="Listafolytatsa">
    <w:name w:val="List Continue"/>
    <w:basedOn w:val="Norml"/>
    <w:uiPriority w:val="99"/>
    <w:unhideWhenUsed/>
    <w:rsid w:val="0029639D"/>
    <w:pPr>
      <w:spacing w:after="120"/>
      <w:ind w:left="360"/>
      <w:contextualSpacing/>
    </w:pPr>
  </w:style>
  <w:style w:type="paragraph" w:styleId="Listafolytatsa2">
    <w:name w:val="List Continue 2"/>
    <w:basedOn w:val="Norml"/>
    <w:uiPriority w:val="99"/>
    <w:unhideWhenUsed/>
    <w:rsid w:val="0029639D"/>
    <w:pPr>
      <w:spacing w:after="120"/>
      <w:ind w:left="720"/>
      <w:contextualSpacing/>
    </w:pPr>
  </w:style>
  <w:style w:type="paragraph" w:styleId="Listafolytatsa3">
    <w:name w:val="List Continue 3"/>
    <w:basedOn w:val="Norml"/>
    <w:uiPriority w:val="99"/>
    <w:unhideWhenUsed/>
    <w:rsid w:val="0029639D"/>
    <w:pPr>
      <w:spacing w:after="120"/>
      <w:ind w:left="1080"/>
      <w:contextualSpacing/>
    </w:pPr>
  </w:style>
  <w:style w:type="paragraph" w:styleId="Makrszvege">
    <w:name w:val="macro"/>
    <w:link w:val="Makrszveg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szvegeChar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/>
    <w:rsid w:val="00FC693F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FC693F"/>
    <w:rPr>
      <w:i/>
      <w:iCs/>
      <w:color w:val="000000" w:themeColor="tex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/>
    <w:rsid w:val="00FC693F"/>
    <w:rPr>
      <w:b/>
      <w:bCs/>
    </w:rPr>
  </w:style>
  <w:style w:type="character" w:styleId="Kiemels">
    <w:name w:val="Emphasis"/>
    <w:basedOn w:val="Bekezdsalapbettpusa"/>
    <w:uiPriority w:val="20"/>
    <w:qFormat/>
    <w:rsid w:val="00FC693F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C693F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FC693F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FC693F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FC693F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FC693F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Tblzatrcsos41jellszn">
    <w:name w:val="Grid Table 4 Accent 1"/>
    <w:basedOn w:val="Normltblzat"/>
    <w:uiPriority w:val="49"/>
    <w:rsid w:val="0030069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blzatrcsos5stt1jellszn">
    <w:name w:val="Grid Table 5 Dark Accent 1"/>
    <w:basedOn w:val="Normltblzat"/>
    <w:uiPriority w:val="50"/>
    <w:rsid w:val="00CA644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Tblzategyszer1">
    <w:name w:val="Plain Table 1"/>
    <w:basedOn w:val="Normltblzat"/>
    <w:uiPriority w:val="99"/>
    <w:rsid w:val="00CA644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blzategyszer5">
    <w:name w:val="Plain Table 5"/>
    <w:basedOn w:val="Normltblzat"/>
    <w:uiPriority w:val="99"/>
    <w:rsid w:val="00E67557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blzategyszer3">
    <w:name w:val="Plain Table 3"/>
    <w:basedOn w:val="Normltblzat"/>
    <w:uiPriority w:val="99"/>
    <w:rsid w:val="00F1227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05882AF5272360438C9DEEA09145FEB7" ma:contentTypeVersion="12" ma:contentTypeDescription="Új dokumentum létrehozása." ma:contentTypeScope="" ma:versionID="6dce17ff60c8aed36e796c51431ef60a">
  <xsd:schema xmlns:xsd="http://www.w3.org/2001/XMLSchema" xmlns:xs="http://www.w3.org/2001/XMLSchema" xmlns:p="http://schemas.microsoft.com/office/2006/metadata/properties" xmlns:ns2="e0092ea4-d30e-440c-8fc9-dd1a5432e972" xmlns:ns3="e4321867-6b13-44f7-82f9-3edae8f326f9" targetNamespace="http://schemas.microsoft.com/office/2006/metadata/properties" ma:root="true" ma:fieldsID="de20da460a09fe9df94c468c30de5f1f" ns2:_="" ns3:_="">
    <xsd:import namespace="e0092ea4-d30e-440c-8fc9-dd1a5432e972"/>
    <xsd:import namespace="e4321867-6b13-44f7-82f9-3edae8f326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92ea4-d30e-440c-8fc9-dd1a5432e9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Képcímkék" ma:readOnly="false" ma:fieldId="{5cf76f15-5ced-4ddc-b409-7134ff3c332f}" ma:taxonomyMulti="true" ma:sspId="bb207afa-96c4-4e93-8795-6e4a4d236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321867-6b13-44f7-82f9-3edae8f326f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b65416-2541-415f-92ee-b121b01f9e67}" ma:internalName="TaxCatchAll" ma:showField="CatchAllData" ma:web="e4321867-6b13-44f7-82f9-3edae8f326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0092ea4-d30e-440c-8fc9-dd1a5432e972">
      <Terms xmlns="http://schemas.microsoft.com/office/infopath/2007/PartnerControls"/>
    </lcf76f155ced4ddcb4097134ff3c332f>
    <TaxCatchAll xmlns="e4321867-6b13-44f7-82f9-3edae8f326f9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CDD987-0D20-4879-AD4B-CE31CCAB63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092ea4-d30e-440c-8fc9-dd1a5432e972"/>
    <ds:schemaRef ds:uri="e4321867-6b13-44f7-82f9-3edae8f326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F1A35F-6EA5-484D-9687-29ACCBE800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1A5FF4-ABB4-4364-935E-24145730091C}">
  <ds:schemaRefs>
    <ds:schemaRef ds:uri="http://schemas.microsoft.com/office/2006/metadata/properties"/>
    <ds:schemaRef ds:uri="http://schemas.microsoft.com/office/infopath/2007/PartnerControls"/>
    <ds:schemaRef ds:uri="e0092ea4-d30e-440c-8fc9-dd1a5432e972"/>
    <ds:schemaRef ds:uri="e4321867-6b13-44f7-82f9-3edae8f326f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3</Pages>
  <Words>469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>generated by python-docx</dc:description>
  <dcterms:created xsi:type="dcterms:W3CDTF">2013-12-23T23:15:00Z</dcterms:created>
  <dcterms:modified xsi:type="dcterms:W3CDTF">2026-09-04T08:58:00Z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0x01010005882AF5272360438C9DEEA09145FEB7</vt:lpwstr>
  </property>
  <property fmtid="{D5CDD505-2E9C-101B-9397-08002B2CF9AE}" pid="3" name="MediaServiceImageTags">
    <vt:lpwstr/>
  </property>
</Properties>
</file>